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F7C16" w14:textId="77777777" w:rsidR="009F654E" w:rsidRPr="003A0209" w:rsidRDefault="00CA16A8">
      <w:pPr>
        <w:spacing w:before="1600"/>
        <w:jc w:val="center"/>
        <w:rPr>
          <w:lang w:val="nb-NO"/>
        </w:rPr>
      </w:pPr>
      <w:r w:rsidRPr="003A0209">
        <w:rPr>
          <w:b/>
          <w:color w:val="2E75B6"/>
          <w:sz w:val="32"/>
          <w:lang w:val="nb-NO"/>
        </w:rPr>
        <w:t>SSA-L BILAG 1</w:t>
      </w:r>
    </w:p>
    <w:p w14:paraId="3472C3B6" w14:textId="77777777" w:rsidR="009F654E" w:rsidRPr="003A0209" w:rsidRDefault="00CA16A8">
      <w:pPr>
        <w:jc w:val="center"/>
        <w:rPr>
          <w:lang w:val="nb-NO"/>
        </w:rPr>
      </w:pPr>
      <w:r w:rsidRPr="003A0209">
        <w:rPr>
          <w:b/>
          <w:color w:val="1F4E78"/>
          <w:sz w:val="56"/>
          <w:lang w:val="nb-NO"/>
        </w:rPr>
        <w:t>Kundens kravspesifikasjon</w:t>
      </w:r>
    </w:p>
    <w:p w14:paraId="30180930" w14:textId="77777777" w:rsidR="009F654E" w:rsidRPr="003A0209" w:rsidRDefault="00CA16A8">
      <w:pPr>
        <w:jc w:val="center"/>
        <w:rPr>
          <w:lang w:val="nb-NO"/>
        </w:rPr>
      </w:pPr>
      <w:r w:rsidRPr="003A0209">
        <w:rPr>
          <w:color w:val="44546A"/>
          <w:sz w:val="32"/>
          <w:lang w:val="nb-NO"/>
        </w:rPr>
        <w:t>Digital turnusgenerator for Asker kommune</w:t>
      </w:r>
    </w:p>
    <w:p w14:paraId="672A6659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/>
      </w:r>
    </w:p>
    <w:p w14:paraId="0A37501D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 w:type="page"/>
      </w:r>
    </w:p>
    <w:p w14:paraId="30DD5EF2" w14:textId="27B737E0" w:rsidR="009F654E" w:rsidRPr="003A0209" w:rsidRDefault="00E447DB" w:rsidP="00E447DB">
      <w:pPr>
        <w:pStyle w:val="Overskrift1"/>
        <w:rPr>
          <w:lang w:val="nb-NO"/>
        </w:rPr>
      </w:pPr>
      <w:bookmarkStart w:id="0" w:name="_Toc240023762"/>
      <w:r>
        <w:rPr>
          <w:lang w:val="nb-NO"/>
        </w:rPr>
        <w:lastRenderedPageBreak/>
        <w:t xml:space="preserve">1 </w:t>
      </w:r>
      <w:r w:rsidR="00CA16A8" w:rsidRPr="003A0209">
        <w:rPr>
          <w:lang w:val="nb-NO"/>
        </w:rPr>
        <w:t>Innholdsfortegnels</w:t>
      </w:r>
      <w:bookmarkEnd w:id="0"/>
      <w:r>
        <w:rPr>
          <w:lang w:val="nb-NO"/>
        </w:rPr>
        <w:t>e</w:t>
      </w:r>
    </w:p>
    <w:sdt>
      <w:sdtPr>
        <w:rPr>
          <w:rFonts w:ascii="Aptos" w:eastAsiaTheme="minorEastAsia" w:hAnsi="Aptos" w:cstheme="minorBidi"/>
          <w:b w:val="0"/>
          <w:bCs w:val="0"/>
          <w:color w:val="auto"/>
          <w:sz w:val="20"/>
          <w:szCs w:val="22"/>
          <w:lang w:val="nb-NO"/>
        </w:rPr>
        <w:id w:val="-699778534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24435D0F" w14:textId="5982C693" w:rsidR="00A1671D" w:rsidRDefault="00A1671D">
          <w:pPr>
            <w:pStyle w:val="Overskriftforinnholdsfortegnelse"/>
          </w:pPr>
          <w:r>
            <w:rPr>
              <w:lang w:val="nb-NO"/>
            </w:rPr>
            <w:t>Innhold</w:t>
          </w:r>
        </w:p>
        <w:p w14:paraId="160A2AAB" w14:textId="7ECCC360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40023762" w:history="1">
            <w:r w:rsidRPr="00390AC4">
              <w:rPr>
                <w:rStyle w:val="Hyperkobling"/>
                <w:noProof/>
                <w:lang w:val="nb-NO"/>
              </w:rPr>
              <w:t>Innholdsfortegnelse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3AB7A" w14:textId="78197B89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63" w:history="1">
            <w:r w:rsidRPr="00390AC4">
              <w:rPr>
                <w:rStyle w:val="Hyperkobling"/>
                <w:noProof/>
                <w:lang w:val="nb-NO"/>
              </w:rPr>
              <w:t>2. Innledning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A63A7D" w14:textId="647EA50B" w:rsidR="00A1671D" w:rsidRDefault="00A1671D">
          <w:pPr>
            <w:pStyle w:val="INNH2"/>
            <w:tabs>
              <w:tab w:val="right" w:leader="dot" w:pos="14016"/>
            </w:tabs>
            <w:rPr>
              <w:noProof/>
            </w:rPr>
          </w:pPr>
          <w:hyperlink w:anchor="_Toc240023764" w:history="1">
            <w:r w:rsidRPr="00390AC4">
              <w:rPr>
                <w:rStyle w:val="Hyperkobling"/>
                <w:noProof/>
              </w:rPr>
              <w:t>Krav og kravtyper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BF14" w14:textId="0786CC60" w:rsidR="00A1671D" w:rsidRDefault="00A1671D">
          <w:pPr>
            <w:pStyle w:val="INNH2"/>
            <w:tabs>
              <w:tab w:val="right" w:leader="dot" w:pos="14016"/>
            </w:tabs>
            <w:rPr>
              <w:noProof/>
            </w:rPr>
          </w:pPr>
          <w:hyperlink w:anchor="_Toc240023765" w:history="1">
            <w:r w:rsidRPr="00390AC4">
              <w:rPr>
                <w:rStyle w:val="Hyperkobling"/>
                <w:noProof/>
                <w:lang w:val="nb-NO"/>
              </w:rPr>
              <w:t>Leverandørens besvarelse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52ACB" w14:textId="03600753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66" w:history="1">
            <w:r w:rsidRPr="00390AC4">
              <w:rPr>
                <w:rStyle w:val="Hyperkobling"/>
                <w:noProof/>
                <w:lang w:val="nb-NO"/>
              </w:rPr>
              <w:t>3. Overordnet om ytelsen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7A75B" w14:textId="16485B04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67" w:history="1">
            <w:r w:rsidRPr="00390AC4">
              <w:rPr>
                <w:rStyle w:val="Hyperkobling"/>
                <w:noProof/>
              </w:rPr>
              <w:t>4. Krav til funksjonalitet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C2068" w14:textId="0FB82F79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68" w:history="1">
            <w:r w:rsidRPr="00390AC4">
              <w:rPr>
                <w:rStyle w:val="Hyperkobling"/>
                <w:noProof/>
              </w:rPr>
              <w:t>5. Krav til brukervennlighet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40129" w14:textId="16A3D89C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69" w:history="1">
            <w:r w:rsidRPr="00390AC4">
              <w:rPr>
                <w:rStyle w:val="Hyperkobling"/>
                <w:noProof/>
              </w:rPr>
              <w:t>6. Krav til IKT-arkitektur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D5165" w14:textId="720880BA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70" w:history="1">
            <w:r w:rsidRPr="00390AC4">
              <w:rPr>
                <w:rStyle w:val="Hyperkobling"/>
                <w:noProof/>
              </w:rPr>
              <w:t>7. Krav til digitalt økosystem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85ED1" w14:textId="1F448C13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71" w:history="1">
            <w:r w:rsidRPr="00390AC4">
              <w:rPr>
                <w:rStyle w:val="Hyperkobling"/>
                <w:noProof/>
                <w:lang w:val="nb-NO"/>
              </w:rPr>
              <w:t>8. Krav til identitets- og tilgangsstyring (IDM/IAM)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A4A93" w14:textId="5FA47D4F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72" w:history="1">
            <w:r w:rsidRPr="00390AC4">
              <w:rPr>
                <w:rStyle w:val="Hyperkobling"/>
                <w:noProof/>
              </w:rPr>
              <w:t>9. Krav til infrastruktur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BAA4A" w14:textId="230B5C71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73" w:history="1">
            <w:r w:rsidRPr="00390AC4">
              <w:rPr>
                <w:rStyle w:val="Hyperkobling"/>
                <w:noProof/>
              </w:rPr>
              <w:t>10. Krav til skytjenester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0BE43" w14:textId="70CE2A7C" w:rsidR="00A1671D" w:rsidRDefault="00A1671D">
          <w:pPr>
            <w:pStyle w:val="INNH1"/>
            <w:tabs>
              <w:tab w:val="right" w:leader="dot" w:pos="14016"/>
            </w:tabs>
            <w:rPr>
              <w:noProof/>
            </w:rPr>
          </w:pPr>
          <w:hyperlink w:anchor="_Toc240023774" w:history="1">
            <w:r w:rsidRPr="00390AC4">
              <w:rPr>
                <w:rStyle w:val="Hyperkobling"/>
                <w:noProof/>
                <w:lang w:val="nb-NO"/>
              </w:rPr>
              <w:t>11. Krav til informasjonssikkerhet, personvern og GDPR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_Toc240023774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A53D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5C956" w14:textId="34192B44" w:rsidR="00A1671D" w:rsidRDefault="00A1671D">
          <w:r>
            <w:rPr>
              <w:b/>
              <w:bCs/>
            </w:rPr>
            <w:fldChar w:fldCharType="end"/>
          </w:r>
        </w:p>
      </w:sdtContent>
    </w:sdt>
    <w:p w14:paraId="5DAB6C7B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 w:type="page"/>
      </w:r>
    </w:p>
    <w:p w14:paraId="64FE60E9" w14:textId="77777777" w:rsidR="009F654E" w:rsidRPr="003A0209" w:rsidRDefault="00CA16A8">
      <w:pPr>
        <w:pStyle w:val="Overskrift1"/>
        <w:rPr>
          <w:lang w:val="nb-NO"/>
        </w:rPr>
      </w:pPr>
      <w:bookmarkStart w:id="1" w:name="_Toc240023763"/>
      <w:r w:rsidRPr="003A0209">
        <w:rPr>
          <w:lang w:val="nb-NO"/>
        </w:rPr>
        <w:lastRenderedPageBreak/>
        <w:t>2. Innledning</w:t>
      </w:r>
      <w:bookmarkEnd w:id="1"/>
    </w:p>
    <w:p w14:paraId="7283C4D1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t>Dette bilaget oppstiller Kundens krav til tjenesten. Kravene gjelder for alle leveranser under avtalen.</w:t>
      </w:r>
    </w:p>
    <w:p w14:paraId="6A691200" w14:textId="77777777" w:rsidR="009F654E" w:rsidRDefault="00CA16A8">
      <w:pPr>
        <w:pStyle w:val="Overskrift2"/>
      </w:pPr>
      <w:bookmarkStart w:id="2" w:name="_Toc240023764"/>
      <w:r>
        <w:t xml:space="preserve">Krav og </w:t>
      </w:r>
      <w:proofErr w:type="spellStart"/>
      <w:r>
        <w:t>kravtyper</w:t>
      </w:r>
      <w:bookmarkEnd w:id="2"/>
      <w:proofErr w:type="spellEnd"/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5298"/>
        <w:gridCol w:w="5298"/>
      </w:tblGrid>
      <w:tr w:rsidR="009F654E" w14:paraId="05E022FB" w14:textId="77777777">
        <w:trPr>
          <w:jc w:val="center"/>
        </w:trPr>
        <w:tc>
          <w:tcPr>
            <w:tcW w:w="5298" w:type="dxa"/>
            <w:shd w:val="clear" w:color="auto" w:fill="1F4E7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9DFDB6" w14:textId="77777777" w:rsidR="009F654E" w:rsidRDefault="00CA16A8">
            <w:proofErr w:type="spellStart"/>
            <w:r>
              <w:rPr>
                <w:b/>
                <w:color w:val="FFFFFF"/>
              </w:rPr>
              <w:t>Kravtype</w:t>
            </w:r>
            <w:proofErr w:type="spellEnd"/>
          </w:p>
        </w:tc>
        <w:tc>
          <w:tcPr>
            <w:tcW w:w="5298" w:type="dxa"/>
            <w:shd w:val="clear" w:color="auto" w:fill="1F4E7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CDCD79" w14:textId="77777777" w:rsidR="009F654E" w:rsidRDefault="00CA16A8">
            <w:proofErr w:type="spellStart"/>
            <w:r>
              <w:rPr>
                <w:b/>
                <w:color w:val="FFFFFF"/>
              </w:rPr>
              <w:t>Betydning</w:t>
            </w:r>
            <w:proofErr w:type="spellEnd"/>
          </w:p>
        </w:tc>
      </w:tr>
      <w:tr w:rsidR="009F654E" w:rsidRPr="002A53D8" w14:paraId="17A3E201" w14:textId="77777777">
        <w:trPr>
          <w:jc w:val="center"/>
        </w:trPr>
        <w:tc>
          <w:tcPr>
            <w:tcW w:w="529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73AF7B" w14:textId="77777777" w:rsidR="009F654E" w:rsidRDefault="00CA16A8">
            <w:r>
              <w:t>MÅ-</w:t>
            </w:r>
            <w:proofErr w:type="spellStart"/>
            <w:r>
              <w:t>krav</w:t>
            </w:r>
            <w:proofErr w:type="spellEnd"/>
          </w:p>
        </w:tc>
        <w:tc>
          <w:tcPr>
            <w:tcW w:w="529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2383131" w14:textId="77777777" w:rsidR="009F654E" w:rsidRPr="003A0209" w:rsidRDefault="00CA16A8">
            <w:pPr>
              <w:rPr>
                <w:lang w:val="nb-NO"/>
              </w:rPr>
            </w:pPr>
            <w:r w:rsidRPr="003A0209">
              <w:rPr>
                <w:lang w:val="nb-NO"/>
              </w:rPr>
              <w:t>Et minimumskrav som må tilfredsstilles.</w:t>
            </w:r>
          </w:p>
        </w:tc>
      </w:tr>
      <w:tr w:rsidR="009F654E" w:rsidRPr="002A53D8" w14:paraId="60907A43" w14:textId="77777777">
        <w:trPr>
          <w:jc w:val="center"/>
        </w:trPr>
        <w:tc>
          <w:tcPr>
            <w:tcW w:w="529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884225C" w14:textId="77777777" w:rsidR="009F654E" w:rsidRDefault="00CA16A8">
            <w:r>
              <w:t>BØR-</w:t>
            </w:r>
            <w:proofErr w:type="spellStart"/>
            <w:r>
              <w:t>krav</w:t>
            </w:r>
            <w:proofErr w:type="spellEnd"/>
          </w:p>
        </w:tc>
        <w:tc>
          <w:tcPr>
            <w:tcW w:w="529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453D857" w14:textId="77777777" w:rsidR="009F654E" w:rsidRPr="003A0209" w:rsidRDefault="00CA16A8">
            <w:pPr>
              <w:rPr>
                <w:lang w:val="nb-NO"/>
              </w:rPr>
            </w:pPr>
            <w:r w:rsidRPr="003A0209">
              <w:rPr>
                <w:lang w:val="nb-NO"/>
              </w:rPr>
              <w:t>Bør tilfredsstilles, men er ikke et absolutt krav. Svaret vil inngå i evalueringen i samsvar med konkurransegrunnlaget.</w:t>
            </w:r>
          </w:p>
        </w:tc>
      </w:tr>
    </w:tbl>
    <w:p w14:paraId="55593029" w14:textId="77777777" w:rsidR="009F654E" w:rsidRPr="003A0209" w:rsidRDefault="00CA16A8">
      <w:pPr>
        <w:pStyle w:val="Overskrift2"/>
        <w:rPr>
          <w:lang w:val="nb-NO"/>
        </w:rPr>
      </w:pPr>
      <w:bookmarkStart w:id="3" w:name="_Toc240023765"/>
      <w:r w:rsidRPr="003A0209">
        <w:rPr>
          <w:lang w:val="nb-NO"/>
        </w:rPr>
        <w:t>Leverandørens besvarelse</w:t>
      </w:r>
      <w:bookmarkEnd w:id="3"/>
    </w:p>
    <w:p w14:paraId="3CC3C7B1" w14:textId="14DA4566" w:rsidR="009F654E" w:rsidRPr="003A0209" w:rsidRDefault="00CA16A8">
      <w:pPr>
        <w:rPr>
          <w:lang w:val="nb-NO"/>
        </w:rPr>
      </w:pPr>
      <w:r w:rsidRPr="003A0209">
        <w:rPr>
          <w:lang w:val="nb-NO"/>
        </w:rPr>
        <w:t xml:space="preserve">Oppfylles: Leverandøren angir Ja, Nei eller Delvis. </w:t>
      </w:r>
      <w:r w:rsidR="00C00422" w:rsidRPr="2727B115">
        <w:rPr>
          <w:lang w:val="nb-NO"/>
        </w:rPr>
        <w:t xml:space="preserve">Ja benyttes når </w:t>
      </w:r>
      <w:r w:rsidR="6D52D952" w:rsidRPr="2727B115">
        <w:rPr>
          <w:lang w:val="nb-NO"/>
        </w:rPr>
        <w:t>funksjonalitet</w:t>
      </w:r>
      <w:r w:rsidR="45C873B7" w:rsidRPr="2727B115">
        <w:rPr>
          <w:lang w:val="nb-NO"/>
        </w:rPr>
        <w:t xml:space="preserve"> kravet er relatert til</w:t>
      </w:r>
      <w:r w:rsidR="00C00422" w:rsidRPr="2727B115">
        <w:rPr>
          <w:lang w:val="nb-NO"/>
        </w:rPr>
        <w:t xml:space="preserve"> </w:t>
      </w:r>
      <w:r w:rsidR="00710AAF" w:rsidRPr="2727B115">
        <w:rPr>
          <w:lang w:val="nb-NO"/>
        </w:rPr>
        <w:t>er i drift hos andre kunder</w:t>
      </w:r>
      <w:r w:rsidR="00710AAF">
        <w:rPr>
          <w:lang w:val="nb-NO"/>
        </w:rPr>
        <w:t xml:space="preserve">. </w:t>
      </w:r>
      <w:r w:rsidRPr="003A0209">
        <w:rPr>
          <w:lang w:val="nb-NO"/>
        </w:rPr>
        <w:t>Ved Delvis skal det særskilt beskrives hva som ikke tilfredsstilles.</w:t>
      </w:r>
    </w:p>
    <w:p w14:paraId="04EE0753" w14:textId="2971192E" w:rsidR="009F654E" w:rsidRPr="003A0209" w:rsidRDefault="00CA16A8">
      <w:pPr>
        <w:rPr>
          <w:lang w:val="nb-NO"/>
        </w:rPr>
      </w:pPr>
      <w:r w:rsidRPr="003A0209">
        <w:rPr>
          <w:lang w:val="nb-NO"/>
        </w:rPr>
        <w:t>Hvordan: Leverandøren gir utfyllende informasjon</w:t>
      </w:r>
      <w:r w:rsidR="00BF4033">
        <w:rPr>
          <w:lang w:val="nb-NO"/>
        </w:rPr>
        <w:t xml:space="preserve"> i form av tekst og skjermbilder</w:t>
      </w:r>
      <w:r w:rsidRPr="003A0209">
        <w:rPr>
          <w:lang w:val="nb-NO"/>
        </w:rPr>
        <w:t xml:space="preserve"> der dokumentasjonskravet ber om en beskrivelse. Dersom besvarelsen gis i eget vedlegg, skal kravtabellen inneholde en presis referanse. Henvisninger til nettsteder eller andre eksterne ressurser vil ikke bli evaluert. Leverandøren er ansvarlig for å beskrive alle nødvendige løsningselementer for en komplett leveranse.</w:t>
      </w:r>
    </w:p>
    <w:p w14:paraId="40D6AA6D" w14:textId="77777777" w:rsidR="009F654E" w:rsidRPr="003A0209" w:rsidRDefault="00CA16A8">
      <w:pPr>
        <w:pStyle w:val="Overskrift1"/>
        <w:rPr>
          <w:lang w:val="nb-NO"/>
        </w:rPr>
      </w:pPr>
      <w:bookmarkStart w:id="4" w:name="_Toc240023766"/>
      <w:r w:rsidRPr="003A0209">
        <w:rPr>
          <w:lang w:val="nb-NO"/>
        </w:rPr>
        <w:t>3. Overordnet om ytelsen</w:t>
      </w:r>
      <w:bookmarkEnd w:id="4"/>
    </w:p>
    <w:p w14:paraId="4FF013CB" w14:textId="49063FD4" w:rsidR="009F654E" w:rsidRPr="003A0209" w:rsidRDefault="1FB80A82">
      <w:pPr>
        <w:rPr>
          <w:lang w:val="nb-NO"/>
        </w:rPr>
      </w:pPr>
      <w:r w:rsidRPr="61432596">
        <w:rPr>
          <w:lang w:val="nb-NO"/>
        </w:rPr>
        <w:t xml:space="preserve">Asker kommune ønsker å anskaffe en digital turnusgenerator som støtter utarbeidelse, kontroll, forklaring, justering, godkjenning og publisering av turnuser med høy kvalitet og </w:t>
      </w:r>
      <w:r w:rsidR="73413AA5" w:rsidRPr="61432596">
        <w:rPr>
          <w:lang w:val="nb-NO"/>
        </w:rPr>
        <w:t xml:space="preserve">effektivitet. </w:t>
      </w:r>
      <w:r w:rsidR="3485FA06" w:rsidRPr="61432596">
        <w:rPr>
          <w:lang w:val="nb-NO"/>
        </w:rPr>
        <w:t xml:space="preserve"> Gjenbruk av grunndata og m</w:t>
      </w:r>
      <w:r w:rsidR="73413AA5" w:rsidRPr="61432596">
        <w:rPr>
          <w:lang w:val="nb-NO"/>
        </w:rPr>
        <w:t>inimering av manuelt arbeid og feilkilder er e</w:t>
      </w:r>
      <w:r w:rsidR="1960E212" w:rsidRPr="61432596">
        <w:rPr>
          <w:lang w:val="nb-NO"/>
        </w:rPr>
        <w:t>n målsetning i seg selv</w:t>
      </w:r>
      <w:r w:rsidR="73413AA5" w:rsidRPr="61432596">
        <w:rPr>
          <w:lang w:val="nb-NO"/>
        </w:rPr>
        <w:t>.</w:t>
      </w:r>
    </w:p>
    <w:p w14:paraId="7741CFC8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t xml:space="preserve">Løsningen skal kunne produsere lovlige, </w:t>
      </w:r>
      <w:proofErr w:type="gramStart"/>
      <w:r w:rsidRPr="003A0209">
        <w:rPr>
          <w:lang w:val="nb-NO"/>
        </w:rPr>
        <w:t>robuste</w:t>
      </w:r>
      <w:proofErr w:type="gramEnd"/>
      <w:r w:rsidRPr="003A0209">
        <w:rPr>
          <w:lang w:val="nb-NO"/>
        </w:rPr>
        <w:t xml:space="preserve"> og praktisk anvendelige turnusforslag basert på blant annet grunnbemanning, kompetanse, stillingsprosenter, arbeidstidsregler, fravær og ansattønsker. Den skal gi tydelig validering før generering, forståelige avvik og konsekvensvisning ved manuelle justeringer.</w:t>
      </w:r>
    </w:p>
    <w:p w14:paraId="79E6B1B4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t>Ansatte skal kunne medvirke på en enkel måte, mens ledere og støttefunksjoner skal ha en sammenhengende og håndterbar arbeidsflyt. Nødvendig dataflyt mot GAT er sentral for å redusere dobbeltregistrering og manuelle overføringer.</w:t>
      </w:r>
    </w:p>
    <w:p w14:paraId="02EB378F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 w:type="page"/>
      </w:r>
    </w:p>
    <w:p w14:paraId="73DC2331" w14:textId="77777777" w:rsidR="009F654E" w:rsidRDefault="00CA16A8">
      <w:pPr>
        <w:pStyle w:val="Overskrift1"/>
      </w:pPr>
      <w:bookmarkStart w:id="5" w:name="_Toc240023767"/>
      <w:r>
        <w:lastRenderedPageBreak/>
        <w:t xml:space="preserve">4. Krav </w:t>
      </w:r>
      <w:proofErr w:type="spellStart"/>
      <w:r>
        <w:t>til</w:t>
      </w:r>
      <w:proofErr w:type="spellEnd"/>
      <w:r>
        <w:t xml:space="preserve"> </w:t>
      </w:r>
      <w:proofErr w:type="spellStart"/>
      <w:r>
        <w:t>funksjonalitet</w:t>
      </w:r>
      <w:bookmarkEnd w:id="5"/>
      <w:proofErr w:type="spellEnd"/>
    </w:p>
    <w:tbl>
      <w:tblPr>
        <w:tblStyle w:val="Tabellrutenett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3827"/>
        <w:gridCol w:w="851"/>
        <w:gridCol w:w="1276"/>
        <w:gridCol w:w="2409"/>
        <w:gridCol w:w="4884"/>
      </w:tblGrid>
      <w:tr w:rsidR="009F654E" w14:paraId="3921780F" w14:textId="77777777" w:rsidTr="00676CEE">
        <w:trPr>
          <w:tblHeader/>
          <w:jc w:val="center"/>
        </w:trPr>
        <w:tc>
          <w:tcPr>
            <w:tcW w:w="5318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876933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8569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5CF5E7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4620192A" w14:textId="77777777" w:rsidTr="00676CEE">
        <w:trPr>
          <w:tblHeader/>
          <w:jc w:val="center"/>
        </w:trPr>
        <w:tc>
          <w:tcPr>
            <w:tcW w:w="640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78C2CC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3827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E8CE85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851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949DC1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B3AB8E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2409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4579D1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4884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593031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EA44C8" w:rsidRPr="00A106D3" w14:paraId="234D54BB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F0DEC6" w14:textId="77777777" w:rsidR="00EA44C8" w:rsidRPr="00EA44C8" w:rsidRDefault="00EA44C8">
            <w:pPr>
              <w:spacing w:after="0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9F3390" w14:textId="36BF03D5" w:rsidR="00EA44C8" w:rsidRPr="00EA44C8" w:rsidRDefault="00EA44C8">
            <w:pPr>
              <w:spacing w:after="0"/>
              <w:rPr>
                <w:b/>
                <w:bCs/>
                <w:lang w:val="nb-NO"/>
              </w:rPr>
            </w:pPr>
            <w:r w:rsidRPr="00EA44C8">
              <w:rPr>
                <w:b/>
                <w:bCs/>
                <w:lang w:val="nb-NO"/>
              </w:rPr>
              <w:t>Inndata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89E8CB" w14:textId="77777777" w:rsidR="00EA44C8" w:rsidRDefault="00EA44C8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B4602E" w14:textId="77777777" w:rsidR="00EA44C8" w:rsidRDefault="00EA44C8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DA9388" w14:textId="77777777" w:rsidR="00EA44C8" w:rsidRDefault="00EA44C8">
            <w:pPr>
              <w:spacing w:after="0"/>
              <w:rPr>
                <w:lang w:val="nb-NO"/>
              </w:rPr>
            </w:pP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5ACBE8" w14:textId="77777777" w:rsidR="00EA44C8" w:rsidRPr="003A0209" w:rsidRDefault="00EA44C8">
            <w:pPr>
              <w:spacing w:after="0"/>
              <w:rPr>
                <w:lang w:val="nb-NO"/>
              </w:rPr>
            </w:pPr>
          </w:p>
        </w:tc>
      </w:tr>
      <w:tr w:rsidR="009F654E" w:rsidRPr="00A106D3" w14:paraId="705B607D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ADC8E8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4.1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9421BA" w14:textId="3F5C2FEB" w:rsidR="009F654E" w:rsidRPr="003A0209" w:rsidRDefault="00DB53AB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 xml:space="preserve">Leverandøren bes beskrive hvordan </w:t>
            </w:r>
            <w:r w:rsidR="00B439C1">
              <w:rPr>
                <w:lang w:val="nb-NO"/>
              </w:rPr>
              <w:t>løsningen effektivt sikrer et korrekt grunnlag for turnusgenerering</w:t>
            </w:r>
            <w:r w:rsidR="00665DB0">
              <w:rPr>
                <w:lang w:val="nb-NO"/>
              </w:rPr>
              <w:t xml:space="preserve">. </w:t>
            </w:r>
            <w:r w:rsidR="00785FC0">
              <w:rPr>
                <w:lang w:val="nb-NO"/>
              </w:rPr>
              <w:t>Alle underpunkter ønske</w:t>
            </w:r>
            <w:r w:rsidR="00A944BC">
              <w:rPr>
                <w:lang w:val="nb-NO"/>
              </w:rPr>
              <w:t>s</w:t>
            </w:r>
            <w:r w:rsidR="00785FC0">
              <w:rPr>
                <w:lang w:val="nb-NO"/>
              </w:rPr>
              <w:t xml:space="preserve"> beskrevet</w:t>
            </w:r>
            <w:r w:rsidR="008F484E">
              <w:rPr>
                <w:lang w:val="nb-NO"/>
              </w:rPr>
              <w:t xml:space="preserve"> som et minimum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07D649" w14:textId="417BC7CE" w:rsidR="009F654E" w:rsidRPr="00DB53AB" w:rsidRDefault="005F11AC">
            <w:pPr>
              <w:spacing w:after="0"/>
              <w:jc w:val="center"/>
              <w:rPr>
                <w:lang w:val="nb-NO"/>
              </w:rPr>
            </w:pPr>
            <w:r>
              <w:rPr>
                <w:lang w:val="nb-NO"/>
              </w:rPr>
              <w:t>Bør</w:t>
            </w: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05A809" w14:textId="3CAF32DD" w:rsidR="009F654E" w:rsidRDefault="009F654E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FB35CC" w14:textId="392CD8BB" w:rsidR="00745D04" w:rsidRPr="003A0209" w:rsidRDefault="00737455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B</w:t>
            </w:r>
            <w:r w:rsidR="006C3C7D">
              <w:rPr>
                <w:lang w:val="nb-NO"/>
              </w:rPr>
              <w:t>eskrivelse</w:t>
            </w: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39BBE3" w14:textId="3ECB0C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D27305" w:rsidRPr="00A106D3" w14:paraId="170F16F3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D112E1" w14:textId="09523B2D" w:rsidR="00D27305" w:rsidRDefault="00D27305" w:rsidP="00D27305">
            <w:pPr>
              <w:spacing w:after="0"/>
              <w:jc w:val="center"/>
            </w:pPr>
            <w:r>
              <w:rPr>
                <w:sz w:val="16"/>
              </w:rPr>
              <w:t>4.1.1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8E9CC0" w14:textId="4C8ED53F" w:rsidR="00D27305" w:rsidRPr="003A0209" w:rsidRDefault="00D27305" w:rsidP="00D27305">
            <w:pPr>
              <w:spacing w:after="0"/>
              <w:rPr>
                <w:lang w:val="nb-NO"/>
              </w:rPr>
            </w:pPr>
            <w:r w:rsidRPr="005712BB">
              <w:rPr>
                <w:lang w:val="nb-NO"/>
              </w:rPr>
              <w:t>Kompetansekrav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B986E5" w14:textId="69DFC1D5" w:rsidR="00D27305" w:rsidRPr="005712BB" w:rsidRDefault="00D27305" w:rsidP="00D27305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C8F396" w14:textId="283F0CB2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322787" w14:textId="1947D932" w:rsidR="00D27305" w:rsidRPr="003A0209" w:rsidRDefault="00D27305" w:rsidP="00D27305">
            <w:pPr>
              <w:spacing w:after="0"/>
              <w:rPr>
                <w:lang w:val="nb-NO"/>
              </w:rPr>
            </w:pPr>
            <w:proofErr w:type="spellStart"/>
            <w:r w:rsidRPr="007D1F03">
              <w:t>Beskrivelse</w:t>
            </w:r>
            <w:proofErr w:type="spellEnd"/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A3D3EC" w14:textId="223DF098" w:rsidR="00D27305" w:rsidRPr="003A0209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216CD9C9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0F788C" w14:textId="30574E1F" w:rsidR="00D27305" w:rsidRDefault="00D27305" w:rsidP="00D27305">
            <w:pPr>
              <w:spacing w:after="0"/>
              <w:jc w:val="center"/>
            </w:pPr>
            <w:r>
              <w:rPr>
                <w:sz w:val="16"/>
              </w:rPr>
              <w:t>4..1.2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7150AE" w14:textId="2BFFCA49" w:rsidR="00D27305" w:rsidRPr="003A0209" w:rsidRDefault="00D27305" w:rsidP="00D27305">
            <w:pPr>
              <w:spacing w:after="0"/>
              <w:rPr>
                <w:lang w:val="nb-NO"/>
              </w:rPr>
            </w:pPr>
            <w:r w:rsidRPr="005712BB">
              <w:rPr>
                <w:lang w:val="nb-NO"/>
              </w:rPr>
              <w:t>Helgemønster/helgefrekvens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3C3680" w14:textId="481BF998" w:rsidR="00D27305" w:rsidRDefault="00D27305" w:rsidP="00D27305">
            <w:pPr>
              <w:spacing w:after="0"/>
              <w:jc w:val="center"/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0B940D" w14:textId="15D6DC49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5A440" w14:textId="7464116D" w:rsidR="00D27305" w:rsidRPr="003A0209" w:rsidRDefault="00D27305" w:rsidP="00D27305">
            <w:pPr>
              <w:spacing w:after="0"/>
              <w:rPr>
                <w:lang w:val="nb-NO"/>
              </w:rPr>
            </w:pPr>
            <w:proofErr w:type="spellStart"/>
            <w:r w:rsidRPr="00C91B73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27B00A" w14:textId="4DC58309" w:rsidR="00D27305" w:rsidRPr="003A0209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55D510D6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A39565" w14:textId="5DB2208D" w:rsidR="00D27305" w:rsidRDefault="00D27305" w:rsidP="00D27305">
            <w:pPr>
              <w:spacing w:after="0"/>
              <w:jc w:val="center"/>
            </w:pPr>
            <w:r>
              <w:rPr>
                <w:sz w:val="16"/>
              </w:rPr>
              <w:t>4.1.3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AE92C1" w14:textId="4C5519E2" w:rsidR="00D27305" w:rsidRPr="003A0209" w:rsidRDefault="00D27305" w:rsidP="00D27305">
            <w:pPr>
              <w:spacing w:after="0"/>
              <w:rPr>
                <w:lang w:val="nb-NO"/>
              </w:rPr>
            </w:pPr>
            <w:r w:rsidRPr="005712BB">
              <w:rPr>
                <w:lang w:val="nb-NO"/>
              </w:rPr>
              <w:t>Lov og avtaleverk samt lokale protokoller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E895FE" w14:textId="744327AA" w:rsidR="00D27305" w:rsidRPr="009F5799" w:rsidRDefault="00D27305" w:rsidP="00D27305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061E4C" w14:textId="6ECDAB44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A310DA" w14:textId="3DFD80A1" w:rsidR="00D27305" w:rsidRPr="003A0209" w:rsidRDefault="00D27305" w:rsidP="00D27305">
            <w:pPr>
              <w:spacing w:after="0"/>
              <w:rPr>
                <w:lang w:val="nb-NO"/>
              </w:rPr>
            </w:pPr>
            <w:proofErr w:type="spellStart"/>
            <w:r w:rsidRPr="007D1F03">
              <w:t>Beskrivelse</w:t>
            </w:r>
            <w:proofErr w:type="spellEnd"/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EAFD9C" w14:textId="6917B367" w:rsidR="00D27305" w:rsidRPr="003A0209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4DC430F5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B0E7C1" w14:textId="5C3176F5" w:rsidR="00D27305" w:rsidRDefault="00D27305" w:rsidP="00D27305">
            <w:pPr>
              <w:spacing w:after="0"/>
              <w:jc w:val="center"/>
            </w:pPr>
            <w:r>
              <w:rPr>
                <w:sz w:val="16"/>
              </w:rPr>
              <w:t>4.1.4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F8F40A" w14:textId="10BED906" w:rsidR="00D27305" w:rsidRPr="003A0209" w:rsidRDefault="00D27305" w:rsidP="00D27305">
            <w:pPr>
              <w:spacing w:after="0"/>
              <w:rPr>
                <w:lang w:val="nb-NO"/>
              </w:rPr>
            </w:pPr>
            <w:r w:rsidRPr="005712BB">
              <w:rPr>
                <w:lang w:val="nb-NO"/>
              </w:rPr>
              <w:t>Vaktkodemønster</w:t>
            </w:r>
            <w:r>
              <w:rPr>
                <w:lang w:val="nb-NO"/>
              </w:rPr>
              <w:t xml:space="preserve"> (inkludert langvakter)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3B6E0D" w14:textId="4F5590BB" w:rsidR="00D27305" w:rsidRDefault="00D27305" w:rsidP="00D27305">
            <w:pPr>
              <w:spacing w:after="0"/>
              <w:jc w:val="center"/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94D5A5" w14:textId="63304C3B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45D22A" w14:textId="413C680C" w:rsidR="00D27305" w:rsidRPr="003A0209" w:rsidRDefault="00D27305" w:rsidP="00D27305">
            <w:pPr>
              <w:spacing w:after="0"/>
              <w:rPr>
                <w:lang w:val="nb-NO"/>
              </w:rPr>
            </w:pPr>
            <w:proofErr w:type="spellStart"/>
            <w:r w:rsidRPr="007D1F03">
              <w:t>Beskrivelse</w:t>
            </w:r>
            <w:proofErr w:type="spellEnd"/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EEC669" w14:textId="299A166B" w:rsidR="00D27305" w:rsidRPr="003A0209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2A53D8" w14:paraId="4A3C18B7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439FDB" w14:textId="4CC674FF" w:rsidR="00D27305" w:rsidRDefault="00D27305" w:rsidP="00D27305">
            <w:pPr>
              <w:spacing w:after="0"/>
              <w:jc w:val="center"/>
            </w:pPr>
            <w:r>
              <w:rPr>
                <w:sz w:val="16"/>
              </w:rPr>
              <w:t>4.1.5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743149" w14:textId="1D33F620" w:rsidR="00D27305" w:rsidRPr="003A0209" w:rsidRDefault="4A1231AF" w:rsidP="00D27305">
            <w:pPr>
              <w:spacing w:after="0"/>
              <w:rPr>
                <w:lang w:val="nb-NO"/>
              </w:rPr>
            </w:pPr>
            <w:r w:rsidRPr="0DEFF815">
              <w:rPr>
                <w:lang w:val="nb-NO"/>
              </w:rPr>
              <w:t>Stilling</w:t>
            </w:r>
            <w:r w:rsidR="674876DC" w:rsidRPr="0DEFF815">
              <w:rPr>
                <w:lang w:val="nb-NO"/>
              </w:rPr>
              <w:t xml:space="preserve">sforhold (regelsett, </w:t>
            </w:r>
            <w:proofErr w:type="gramStart"/>
            <w:r w:rsidR="674876DC" w:rsidRPr="0DEFF815">
              <w:rPr>
                <w:lang w:val="nb-NO"/>
              </w:rPr>
              <w:t>stillingsprosent,</w:t>
            </w:r>
            <w:proofErr w:type="gramEnd"/>
            <w:r w:rsidR="674876DC" w:rsidRPr="0DEFF815">
              <w:rPr>
                <w:lang w:val="nb-NO"/>
              </w:rPr>
              <w:t xml:space="preserve"> stillingskategori)</w:t>
            </w:r>
            <w:r w:rsidR="0C536D6D" w:rsidRPr="0DEFF815">
              <w:rPr>
                <w:lang w:val="nb-NO"/>
              </w:rPr>
              <w:t xml:space="preserve"> hva m/endring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39CE8" w14:textId="209E2609" w:rsidR="00D27305" w:rsidRDefault="00D27305" w:rsidP="00D27305">
            <w:pPr>
              <w:spacing w:after="0"/>
              <w:jc w:val="center"/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56B9AB" w14:textId="4EE96F70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239E8F" w14:textId="2BB8CE6C" w:rsidR="00D27305" w:rsidRPr="00417286" w:rsidRDefault="4A1231AF" w:rsidP="00D27305">
            <w:pPr>
              <w:spacing w:after="0"/>
              <w:rPr>
                <w:lang w:val="nb-NO"/>
              </w:rPr>
            </w:pPr>
            <w:r w:rsidRPr="00417286">
              <w:rPr>
                <w:lang w:val="nb-NO"/>
              </w:rPr>
              <w:t>Beskrivelse</w:t>
            </w:r>
            <w:r w:rsidR="31836A75" w:rsidRPr="00417286">
              <w:rPr>
                <w:lang w:val="nb-NO"/>
              </w:rPr>
              <w:t>, demo</w:t>
            </w:r>
            <w:r w:rsidR="0CB418D4" w:rsidRPr="00417286">
              <w:rPr>
                <w:lang w:val="nb-NO"/>
              </w:rPr>
              <w:t>nstrert</w:t>
            </w:r>
            <w:r w:rsidR="31836A75" w:rsidRPr="00417286">
              <w:rPr>
                <w:lang w:val="nb-NO"/>
              </w:rPr>
              <w:t xml:space="preserve"> endring av stillingsforhold</w:t>
            </w: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FB0818" w14:textId="4D4A59B3" w:rsidR="00D27305" w:rsidRPr="003A0209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59AA9EFC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BDB427" w14:textId="697DF29C" w:rsidR="00D27305" w:rsidRPr="006202C0" w:rsidRDefault="00D27305" w:rsidP="00D27305">
            <w:pPr>
              <w:spacing w:after="0"/>
              <w:jc w:val="center"/>
              <w:rPr>
                <w:sz w:val="16"/>
              </w:rPr>
            </w:pPr>
            <w:r>
              <w:rPr>
                <w:sz w:val="16"/>
              </w:rPr>
              <w:t>4.1.6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B740B5" w14:textId="5B97A873" w:rsidR="00D27305" w:rsidRPr="003A0209" w:rsidRDefault="00D27305" w:rsidP="00D27305">
            <w:pPr>
              <w:spacing w:after="0"/>
              <w:rPr>
                <w:lang w:val="nb-NO"/>
              </w:rPr>
            </w:pPr>
            <w:r w:rsidRPr="005712BB">
              <w:rPr>
                <w:lang w:val="nb-NO"/>
              </w:rPr>
              <w:t>Bemanningsbehov pr vakt og døgn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A8A8B5" w14:textId="6E25E169" w:rsidR="00D27305" w:rsidRPr="00194C17" w:rsidRDefault="00D27305" w:rsidP="00D27305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9F31CB" w14:textId="6C650D20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714F3" w14:textId="4EB86570" w:rsidR="00D27305" w:rsidRPr="003A0209" w:rsidRDefault="4A1231AF" w:rsidP="00D27305">
            <w:pPr>
              <w:spacing w:after="0"/>
              <w:rPr>
                <w:lang w:val="nb-NO"/>
              </w:rPr>
            </w:pPr>
            <w:proofErr w:type="spellStart"/>
            <w:r>
              <w:t>Beskrivelse</w:t>
            </w:r>
            <w:proofErr w:type="spellEnd"/>
            <w:r w:rsidR="1569C59F">
              <w:t xml:space="preserve">/ </w:t>
            </w:r>
            <w:proofErr w:type="spellStart"/>
            <w:r w:rsidR="1569C59F">
              <w:t>demo</w:t>
            </w:r>
            <w:r w:rsidR="0597C209">
              <w:t>nstrert</w:t>
            </w:r>
            <w:proofErr w:type="spellEnd"/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128261" w14:textId="385FF55B" w:rsidR="00D27305" w:rsidRPr="003A0209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1DE31737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576BDF" w14:textId="388BE392" w:rsidR="00D27305" w:rsidRDefault="00D27305" w:rsidP="00D27305">
            <w:pPr>
              <w:spacing w:after="0"/>
              <w:jc w:val="center"/>
            </w:pPr>
            <w:r>
              <w:rPr>
                <w:sz w:val="16"/>
              </w:rPr>
              <w:t>4.1.7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5A1E5A" w14:textId="7761B30C" w:rsidR="00D27305" w:rsidRPr="003A0209" w:rsidRDefault="4A1231AF" w:rsidP="00D27305">
            <w:pPr>
              <w:spacing w:after="0"/>
              <w:rPr>
                <w:lang w:val="nb-NO"/>
              </w:rPr>
            </w:pPr>
            <w:r w:rsidRPr="0DEFF815">
              <w:rPr>
                <w:lang w:val="nb-NO"/>
              </w:rPr>
              <w:t>Helligdager inkludert F3, F4, og F5 dager</w:t>
            </w:r>
            <w:r w:rsidR="70805DEF" w:rsidRPr="0DEFF815">
              <w:rPr>
                <w:lang w:val="nb-NO"/>
              </w:rPr>
              <w:t xml:space="preserve"> (hvor mange timer teller de i turnus)</w:t>
            </w:r>
            <w:r w:rsidRPr="0DEFF815">
              <w:rPr>
                <w:lang w:val="nb-NO"/>
              </w:rPr>
              <w:t>. Samt eventuelle lokale behov som for eksempel gjennomsnittsberegning i henhold til lokale protokoller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BE3EF9" w14:textId="3E45778D" w:rsidR="00D27305" w:rsidRPr="009F5799" w:rsidRDefault="00D27305" w:rsidP="00D27305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486C05" w14:textId="7BB584F9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2C3470" w14:textId="7A6CCDC3" w:rsidR="00D27305" w:rsidRPr="003A0209" w:rsidRDefault="00D27305" w:rsidP="00D27305">
            <w:pPr>
              <w:spacing w:after="0"/>
              <w:rPr>
                <w:lang w:val="nb-NO"/>
              </w:rPr>
            </w:pPr>
            <w:proofErr w:type="spellStart"/>
            <w:r w:rsidRPr="007D1F03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01652C" w14:textId="545468EB" w:rsidR="00D27305" w:rsidRPr="003A0209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17E63970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FB018D" w14:textId="2408C220" w:rsidR="00D27305" w:rsidRDefault="00D27305" w:rsidP="00D27305">
            <w:pPr>
              <w:spacing w:after="0"/>
              <w:jc w:val="center"/>
              <w:rPr>
                <w:sz w:val="16"/>
              </w:rPr>
            </w:pPr>
            <w:r>
              <w:rPr>
                <w:sz w:val="16"/>
              </w:rPr>
              <w:t>4.1.8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774927" w14:textId="089DF743" w:rsidR="00D27305" w:rsidRPr="006364DF" w:rsidRDefault="00D27305" w:rsidP="00D27305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Ferie og fravær. Asker kommune beregner i dag fem feriedager pr uke. Hvordan løses dette i generatoren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3E2938" w14:textId="0A082030" w:rsidR="00D27305" w:rsidRPr="006364DF" w:rsidRDefault="00D27305" w:rsidP="00D27305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C03132" w14:textId="7DBB4A80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2C1B90" w14:textId="2E288B0C" w:rsidR="00D27305" w:rsidRPr="003A0209" w:rsidRDefault="4A1231AF" w:rsidP="00D27305">
            <w:pPr>
              <w:spacing w:after="0"/>
              <w:rPr>
                <w:lang w:val="nb-NO"/>
              </w:rPr>
            </w:pPr>
            <w:proofErr w:type="spellStart"/>
            <w:r>
              <w:t>Beskrivelse</w:t>
            </w:r>
            <w:proofErr w:type="spellEnd"/>
            <w:r w:rsidR="63D67619">
              <w:t xml:space="preserve"> </w:t>
            </w: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2A3955" w14:textId="4549D670" w:rsidR="00D27305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57CA6174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C51576" w14:textId="435833D2" w:rsidR="00D27305" w:rsidRDefault="00D27305" w:rsidP="00D27305">
            <w:pPr>
              <w:spacing w:after="0"/>
              <w:jc w:val="center"/>
              <w:rPr>
                <w:sz w:val="16"/>
              </w:rPr>
            </w:pPr>
            <w:r>
              <w:rPr>
                <w:sz w:val="16"/>
              </w:rPr>
              <w:t>4.1.9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D50A77" w14:textId="5064F8C8" w:rsidR="00D27305" w:rsidRPr="006364DF" w:rsidRDefault="00D27305" w:rsidP="00D27305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 xml:space="preserve">Lage egendefinerte grupper som er satt sammen for å sikre særskilte behov 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F2C5A" w14:textId="74C77B3F" w:rsidR="00D27305" w:rsidRPr="006364DF" w:rsidRDefault="00D27305" w:rsidP="00D27305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55301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557094" w14:textId="15260F0F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CCF95" w14:textId="12DC1DD6" w:rsidR="00D27305" w:rsidRPr="003A0209" w:rsidRDefault="4A1231AF" w:rsidP="00D27305">
            <w:pPr>
              <w:spacing w:after="0"/>
              <w:rPr>
                <w:lang w:val="nb-NO"/>
              </w:rPr>
            </w:pPr>
            <w:proofErr w:type="spellStart"/>
            <w:r>
              <w:t>Beskrivelse</w:t>
            </w:r>
            <w:proofErr w:type="spellEnd"/>
            <w:r w:rsidR="0C574C33">
              <w:t xml:space="preserve"> </w:t>
            </w: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445DAD" w14:textId="3CB46313" w:rsidR="00D27305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D27305" w:rsidRPr="00A106D3" w14:paraId="6A306BC6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5539D1" w14:textId="30FE13FE" w:rsidR="00D27305" w:rsidRDefault="00D27305" w:rsidP="00D27305">
            <w:pPr>
              <w:spacing w:after="0"/>
              <w:jc w:val="center"/>
              <w:rPr>
                <w:sz w:val="16"/>
                <w:lang w:val="nb-NO"/>
              </w:rPr>
            </w:pPr>
            <w:r>
              <w:rPr>
                <w:sz w:val="16"/>
                <w:lang w:val="nb-NO"/>
              </w:rPr>
              <w:lastRenderedPageBreak/>
              <w:t>4.1.10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97B621" w14:textId="127E2DB9" w:rsidR="00D27305" w:rsidRDefault="00D27305" w:rsidP="00D27305">
            <w:pPr>
              <w:spacing w:after="0"/>
              <w:rPr>
                <w:lang w:val="nb-NO"/>
              </w:rPr>
            </w:pPr>
            <w:r w:rsidRPr="19E71B67">
              <w:rPr>
                <w:lang w:val="nb-NO"/>
              </w:rPr>
              <w:t>Leverandøren bekrefter at løsningen har en ansattportal (sikre at ansatte får medvirket i form av egne ønsker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32FA77" w14:textId="6F8616CD" w:rsidR="00D27305" w:rsidRDefault="00D27305" w:rsidP="00D27305">
            <w:pPr>
              <w:spacing w:after="0"/>
              <w:jc w:val="center"/>
              <w:rPr>
                <w:b/>
                <w:bCs/>
                <w:lang w:val="nb-NO"/>
              </w:rPr>
            </w:pPr>
            <w:r w:rsidRPr="70F7D4CC">
              <w:rPr>
                <w:b/>
                <w:bCs/>
                <w:lang w:val="nb-NO"/>
              </w:rPr>
              <w:t>Må</w:t>
            </w: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BF6D5D" w14:textId="77777777" w:rsidR="00D27305" w:rsidRDefault="00D27305" w:rsidP="00D2730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D36338" w14:textId="5F6E8D0E" w:rsidR="00D27305" w:rsidRDefault="00D27305" w:rsidP="00D27305">
            <w:pPr>
              <w:spacing w:after="0"/>
              <w:rPr>
                <w:lang w:val="nb-NO"/>
              </w:rPr>
            </w:pPr>
            <w:proofErr w:type="spellStart"/>
            <w:r w:rsidRPr="007D1F03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9264C3" w14:textId="0EA10106" w:rsidR="00D27305" w:rsidRPr="006D6EA1" w:rsidRDefault="00D27305" w:rsidP="00D27305">
            <w:pPr>
              <w:spacing w:after="0"/>
              <w:rPr>
                <w:lang w:val="nb-NO"/>
              </w:rPr>
            </w:pPr>
          </w:p>
        </w:tc>
      </w:tr>
      <w:tr w:rsidR="00964FC6" w:rsidRPr="00A106D3" w14:paraId="4AAE421D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E21567" w14:textId="6DD547A5" w:rsidR="00964FC6" w:rsidRDefault="00964FC6">
            <w:pPr>
              <w:spacing w:after="0"/>
              <w:jc w:val="center"/>
              <w:rPr>
                <w:sz w:val="16"/>
                <w:lang w:val="nb-NO"/>
              </w:rPr>
            </w:pPr>
            <w:r>
              <w:rPr>
                <w:sz w:val="16"/>
                <w:lang w:val="nb-NO"/>
              </w:rPr>
              <w:t>4</w:t>
            </w:r>
            <w:r w:rsidR="00DC1C75">
              <w:rPr>
                <w:sz w:val="16"/>
                <w:lang w:val="nb-NO"/>
              </w:rPr>
              <w:t>.1.11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5BBBCE" w14:textId="0BBD85E8" w:rsidR="00964FC6" w:rsidRDefault="00B3588B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B</w:t>
            </w:r>
            <w:r w:rsidR="00EE067E">
              <w:rPr>
                <w:lang w:val="nb-NO"/>
              </w:rPr>
              <w:t>eskriv</w:t>
            </w:r>
            <w:r>
              <w:rPr>
                <w:lang w:val="nb-NO"/>
              </w:rPr>
              <w:t xml:space="preserve"> </w:t>
            </w:r>
            <w:r w:rsidR="00EE067E">
              <w:rPr>
                <w:lang w:val="nb-NO"/>
              </w:rPr>
              <w:t xml:space="preserve">hvordan ansattportalen </w:t>
            </w:r>
            <w:r w:rsidR="00A14FA9">
              <w:rPr>
                <w:lang w:val="nb-NO"/>
              </w:rPr>
              <w:t>enkel</w:t>
            </w:r>
            <w:r w:rsidR="0028137D">
              <w:rPr>
                <w:lang w:val="nb-NO"/>
              </w:rPr>
              <w:t>t</w:t>
            </w:r>
            <w:r w:rsidR="00A14FA9">
              <w:rPr>
                <w:lang w:val="nb-NO"/>
              </w:rPr>
              <w:t xml:space="preserve"> og brukervennlig</w:t>
            </w:r>
            <w:r>
              <w:rPr>
                <w:lang w:val="nb-NO"/>
              </w:rPr>
              <w:t xml:space="preserve"> sikrer</w:t>
            </w:r>
            <w:r w:rsidR="00A14FA9">
              <w:rPr>
                <w:lang w:val="nb-NO"/>
              </w:rPr>
              <w:t xml:space="preserve"> </w:t>
            </w:r>
            <w:r w:rsidR="00A14FA9" w:rsidRPr="00A14FA9">
              <w:rPr>
                <w:lang w:val="nb-NO"/>
              </w:rPr>
              <w:t>at ansatte får medvirke i form av egne ønske</w:t>
            </w:r>
            <w:r w:rsidR="0028137D">
              <w:rPr>
                <w:lang w:val="nb-NO"/>
              </w:rPr>
              <w:t>r</w:t>
            </w:r>
            <w:r w:rsidR="74A9991E" w:rsidRPr="514F4EF9">
              <w:rPr>
                <w:lang w:val="nb-NO"/>
              </w:rPr>
              <w:t xml:space="preserve"> 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4087D5" w14:textId="214F7D6E" w:rsidR="00964FC6" w:rsidRDefault="00592ED2">
            <w:pPr>
              <w:spacing w:after="0"/>
              <w:jc w:val="center"/>
              <w:rPr>
                <w:lang w:val="nb-NO"/>
              </w:rPr>
            </w:pPr>
            <w:r>
              <w:rPr>
                <w:lang w:val="nb-NO"/>
              </w:rPr>
              <w:t>Bør</w:t>
            </w: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A7C07C" w14:textId="77777777" w:rsidR="00964FC6" w:rsidRPr="00EE067E" w:rsidRDefault="00964FC6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90212D" w14:textId="32FE03A6" w:rsidR="00964FC6" w:rsidRDefault="00592ED2">
            <w:pPr>
              <w:spacing w:after="0"/>
              <w:rPr>
                <w:lang w:val="nb-NO"/>
              </w:rPr>
            </w:pPr>
            <w:r w:rsidRPr="00592ED2">
              <w:rPr>
                <w:lang w:val="nb-NO"/>
              </w:rPr>
              <w:t>Ønsker demonstrert</w:t>
            </w: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5583CD" w14:textId="77777777" w:rsidR="00964FC6" w:rsidRPr="006D6EA1" w:rsidRDefault="00964FC6">
            <w:pPr>
              <w:spacing w:after="0"/>
              <w:rPr>
                <w:lang w:val="nb-NO"/>
              </w:rPr>
            </w:pPr>
          </w:p>
        </w:tc>
      </w:tr>
      <w:tr w:rsidR="00402235" w:rsidRPr="00A106D3" w14:paraId="07BBA681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D6C108" w14:textId="54C50E8F" w:rsidR="00402235" w:rsidRPr="00EE067E" w:rsidRDefault="00402235">
            <w:pPr>
              <w:spacing w:after="0"/>
              <w:jc w:val="center"/>
              <w:rPr>
                <w:sz w:val="16"/>
                <w:lang w:val="nb-NO"/>
              </w:rPr>
            </w:pP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B84D0A" w14:textId="0C86D9E8" w:rsidR="00402235" w:rsidRDefault="00402235">
            <w:pPr>
              <w:spacing w:after="0"/>
              <w:rPr>
                <w:lang w:val="nb-NO"/>
              </w:rPr>
            </w:pPr>
            <w:r w:rsidRPr="00EA44C8">
              <w:rPr>
                <w:b/>
                <w:bCs/>
                <w:lang w:val="nb-NO"/>
              </w:rPr>
              <w:t>Validering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70394D" w14:textId="2C625839" w:rsidR="00402235" w:rsidRPr="006364DF" w:rsidRDefault="00402235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52E916" w14:textId="701C5DFB" w:rsidR="00402235" w:rsidRDefault="0040223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C4A79E" w14:textId="53DF4C5C" w:rsidR="00402235" w:rsidRPr="003A0209" w:rsidRDefault="00402235">
            <w:pPr>
              <w:spacing w:after="0"/>
              <w:rPr>
                <w:lang w:val="nb-NO"/>
              </w:rPr>
            </w:pP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5F1BD6" w14:textId="38815477" w:rsidR="00402235" w:rsidRPr="006D6EA1" w:rsidRDefault="00402235">
            <w:pPr>
              <w:spacing w:after="0"/>
              <w:rPr>
                <w:lang w:val="nb-NO"/>
              </w:rPr>
            </w:pPr>
          </w:p>
        </w:tc>
      </w:tr>
      <w:tr w:rsidR="00402235" w:rsidRPr="00A106D3" w14:paraId="0C5C9D71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03D6D9" w14:textId="61DDC749" w:rsidR="00402235" w:rsidRPr="00EA44C8" w:rsidRDefault="0040223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1D75413E">
              <w:rPr>
                <w:sz w:val="16"/>
                <w:szCs w:val="16"/>
              </w:rPr>
              <w:t>4.</w:t>
            </w:r>
            <w:r w:rsidR="44247390" w:rsidRPr="7FDAEB43">
              <w:rPr>
                <w:sz w:val="16"/>
                <w:szCs w:val="16"/>
              </w:rPr>
              <w:t>2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55F078" w14:textId="57B5794A" w:rsidR="00402235" w:rsidRPr="00EA44C8" w:rsidRDefault="3348684A">
            <w:pPr>
              <w:spacing w:after="0"/>
              <w:rPr>
                <w:b/>
                <w:bCs/>
                <w:lang w:val="nb-NO"/>
              </w:rPr>
            </w:pPr>
            <w:r w:rsidRPr="0DEFF815">
              <w:rPr>
                <w:lang w:val="nb-NO"/>
              </w:rPr>
              <w:t xml:space="preserve">Leverandøren bes beskrive hvordan validering </w:t>
            </w:r>
            <w:r w:rsidRPr="0DEFF815">
              <w:rPr>
                <w:b/>
                <w:bCs/>
                <w:lang w:val="nb-NO"/>
              </w:rPr>
              <w:t xml:space="preserve">før </w:t>
            </w:r>
            <w:r w:rsidRPr="0DEFF815">
              <w:rPr>
                <w:lang w:val="nb-NO"/>
              </w:rPr>
              <w:t>turnusgenerering gir tydelig varsler om hva som er feil eller mangler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F6D075" w14:textId="67FAFED2" w:rsidR="00402235" w:rsidRDefault="00402235">
            <w:pPr>
              <w:spacing w:after="0"/>
              <w:jc w:val="center"/>
              <w:rPr>
                <w:lang w:val="nb-NO"/>
              </w:rPr>
            </w:pPr>
            <w:r>
              <w:rPr>
                <w:lang w:val="nb-NO"/>
              </w:rPr>
              <w:t>Bør</w:t>
            </w: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A8006E" w14:textId="77777777" w:rsidR="00402235" w:rsidRDefault="0040223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255353" w14:textId="302662BF" w:rsidR="00402235" w:rsidRPr="003A0209" w:rsidRDefault="00F0644F">
            <w:pPr>
              <w:spacing w:after="0"/>
              <w:rPr>
                <w:lang w:val="nb-NO"/>
              </w:rPr>
            </w:pPr>
            <w:r w:rsidRPr="00F0644F">
              <w:rPr>
                <w:lang w:val="nb-NO"/>
              </w:rPr>
              <w:t>Beskrivelse</w:t>
            </w: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FA8F6A" w14:textId="77777777" w:rsidR="00402235" w:rsidRDefault="00402235">
            <w:pPr>
              <w:spacing w:after="0"/>
              <w:rPr>
                <w:lang w:val="nb-NO"/>
              </w:rPr>
            </w:pPr>
          </w:p>
        </w:tc>
      </w:tr>
      <w:tr w:rsidR="00402235" w:rsidRPr="00A106D3" w14:paraId="68E2B817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CC4FD3" w14:textId="230EB08F" w:rsidR="00402235" w:rsidRPr="006D6EA1" w:rsidRDefault="00402235">
            <w:pPr>
              <w:spacing w:after="0"/>
              <w:jc w:val="center"/>
              <w:rPr>
                <w:sz w:val="16"/>
                <w:lang w:val="nb-NO"/>
              </w:rPr>
            </w:pP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1F1F20" w14:textId="35E43424" w:rsidR="00402235" w:rsidRPr="006364DF" w:rsidRDefault="00402235">
            <w:pPr>
              <w:spacing w:after="0"/>
              <w:rPr>
                <w:lang w:val="nb-NO"/>
              </w:rPr>
            </w:pPr>
            <w:r w:rsidRPr="00D55F26">
              <w:rPr>
                <w:b/>
                <w:bCs/>
                <w:lang w:val="nb-NO"/>
              </w:rPr>
              <w:t>Turnusgenering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FA07C9" w14:textId="0EB11E5A" w:rsidR="00402235" w:rsidRPr="006364DF" w:rsidRDefault="00402235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0978D9" w14:textId="0DF58B64" w:rsidR="00402235" w:rsidRDefault="00402235" w:rsidP="00EA44C8">
            <w:pPr>
              <w:spacing w:after="0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6DD39B" w14:textId="27663E4E" w:rsidR="00402235" w:rsidRPr="003A0209" w:rsidRDefault="00402235">
            <w:pPr>
              <w:spacing w:after="0"/>
              <w:rPr>
                <w:lang w:val="nb-NO"/>
              </w:rPr>
            </w:pPr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5BB2AF" w14:textId="1870ECBD" w:rsidR="00402235" w:rsidRDefault="00402235">
            <w:pPr>
              <w:spacing w:after="0"/>
              <w:rPr>
                <w:lang w:val="nb-NO"/>
              </w:rPr>
            </w:pPr>
          </w:p>
        </w:tc>
      </w:tr>
      <w:tr w:rsidR="00402235" w:rsidRPr="00A106D3" w14:paraId="597F13BD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22D79E" w14:textId="14520279" w:rsidR="00402235" w:rsidRDefault="00402235">
            <w:pPr>
              <w:spacing w:after="0"/>
              <w:jc w:val="center"/>
              <w:rPr>
                <w:sz w:val="16"/>
                <w:szCs w:val="16"/>
              </w:rPr>
            </w:pPr>
            <w:r w:rsidRPr="7904EE29">
              <w:rPr>
                <w:sz w:val="16"/>
                <w:szCs w:val="16"/>
              </w:rPr>
              <w:t>4.</w:t>
            </w:r>
            <w:r w:rsidR="3D4804E1" w:rsidRPr="7904EE29">
              <w:rPr>
                <w:sz w:val="16"/>
                <w:szCs w:val="16"/>
              </w:rPr>
              <w:t>3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B69AD3" w14:textId="056C65D3" w:rsidR="00402235" w:rsidRPr="00D55F26" w:rsidRDefault="00402235">
            <w:pPr>
              <w:spacing w:after="0"/>
              <w:rPr>
                <w:b/>
                <w:bCs/>
                <w:lang w:val="nb-NO"/>
              </w:rPr>
            </w:pPr>
            <w:r w:rsidRPr="0007776E">
              <w:rPr>
                <w:lang w:val="nb-NO"/>
              </w:rPr>
              <w:t>Leverandøren bes beskrive hvordan løsningen sikrer</w:t>
            </w:r>
            <w:r>
              <w:rPr>
                <w:lang w:val="nb-NO"/>
              </w:rPr>
              <w:t xml:space="preserve"> en korrekt, effektiv og forståelig</w:t>
            </w:r>
            <w:r w:rsidRPr="0007776E">
              <w:rPr>
                <w:lang w:val="nb-NO"/>
              </w:rPr>
              <w:t xml:space="preserve"> generering. Alle underpunkter ønske</w:t>
            </w:r>
            <w:r>
              <w:rPr>
                <w:lang w:val="nb-NO"/>
              </w:rPr>
              <w:t>s</w:t>
            </w:r>
            <w:r w:rsidRPr="0007776E">
              <w:rPr>
                <w:lang w:val="nb-NO"/>
              </w:rPr>
              <w:t xml:space="preserve"> beskrevet</w:t>
            </w:r>
            <w:r>
              <w:t xml:space="preserve"> </w:t>
            </w:r>
            <w:r w:rsidRPr="008F484E">
              <w:rPr>
                <w:lang w:val="nb-NO"/>
              </w:rPr>
              <w:t>som et minimum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5E3CA3" w14:textId="253DBA74" w:rsidR="00402235" w:rsidRDefault="008A2A54">
            <w:pPr>
              <w:spacing w:after="0"/>
              <w:jc w:val="center"/>
              <w:rPr>
                <w:lang w:val="nb-NO"/>
              </w:rPr>
            </w:pPr>
            <w:r w:rsidRPr="008A2A54">
              <w:rPr>
                <w:lang w:val="nb-NO"/>
              </w:rPr>
              <w:t>Bør</w:t>
            </w:r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490498" w14:textId="2E7613B8" w:rsidR="00402235" w:rsidRDefault="00402235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420AB8" w14:textId="0F1907E0" w:rsidR="00EA2D4C" w:rsidRPr="003A0209" w:rsidRDefault="00EA2D4C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Beskrivelse</w:t>
            </w:r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A203F7" w14:textId="77777777" w:rsidR="00402235" w:rsidRPr="003A0209" w:rsidRDefault="00402235">
            <w:pPr>
              <w:spacing w:after="0"/>
              <w:rPr>
                <w:lang w:val="nb-NO"/>
              </w:rPr>
            </w:pPr>
          </w:p>
        </w:tc>
      </w:tr>
      <w:tr w:rsidR="004E0DD1" w:rsidRPr="00A106D3" w14:paraId="6EAFCAF5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C87A71" w14:textId="6895CDCE" w:rsidR="004E0DD1" w:rsidRDefault="004E0DD1" w:rsidP="004E0DD1">
            <w:pPr>
              <w:spacing w:after="0"/>
              <w:jc w:val="center"/>
            </w:pPr>
            <w:r w:rsidRPr="443947F2">
              <w:rPr>
                <w:sz w:val="16"/>
                <w:szCs w:val="16"/>
              </w:rPr>
              <w:t>4.</w:t>
            </w:r>
            <w:r w:rsidR="730251C5" w:rsidRPr="2436E8CB">
              <w:rPr>
                <w:sz w:val="16"/>
                <w:szCs w:val="16"/>
              </w:rPr>
              <w:t>3.</w:t>
            </w:r>
            <w:r w:rsidRPr="2436E8CB">
              <w:rPr>
                <w:sz w:val="16"/>
                <w:szCs w:val="16"/>
              </w:rPr>
              <w:t>1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7D1CFA" w14:textId="2F35121F" w:rsidR="004E0DD1" w:rsidRPr="003A0209" w:rsidRDefault="5FF76581" w:rsidP="004E0DD1">
            <w:pPr>
              <w:spacing w:after="0"/>
              <w:rPr>
                <w:lang w:val="nb-NO"/>
              </w:rPr>
            </w:pPr>
            <w:r w:rsidRPr="0DEFF815">
              <w:rPr>
                <w:lang w:val="nb-NO"/>
              </w:rPr>
              <w:t>Viser hvordan generatoren prioriter</w:t>
            </w:r>
            <w:r w:rsidR="2B74A6F9" w:rsidRPr="0DEFF815">
              <w:rPr>
                <w:lang w:val="nb-NO"/>
              </w:rPr>
              <w:t xml:space="preserve">er </w:t>
            </w:r>
            <w:r w:rsidRPr="0DEFF815">
              <w:rPr>
                <w:lang w:val="nb-NO"/>
              </w:rPr>
              <w:t>i forhold til inputdata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BFFEA1" w14:textId="14332FEE" w:rsidR="004E0DD1" w:rsidRPr="006364DF" w:rsidRDefault="004E0DD1" w:rsidP="004E0DD1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99056E" w14:textId="02DF42E7" w:rsidR="004E0DD1" w:rsidRDefault="004E0DD1" w:rsidP="004E0DD1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43D84" w14:textId="65CF2AC2" w:rsidR="004E0DD1" w:rsidRPr="003A0209" w:rsidRDefault="004E0DD1" w:rsidP="004E0DD1">
            <w:pPr>
              <w:spacing w:after="0"/>
              <w:rPr>
                <w:lang w:val="nb-NO"/>
              </w:rPr>
            </w:pPr>
            <w:proofErr w:type="spellStart"/>
            <w:r w:rsidRPr="00590CBA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99C43A" w14:textId="51B1026B" w:rsidR="004E0DD1" w:rsidRPr="003A0209" w:rsidRDefault="004E0DD1" w:rsidP="004E0DD1">
            <w:pPr>
              <w:spacing w:after="0"/>
              <w:rPr>
                <w:lang w:val="nb-NO"/>
              </w:rPr>
            </w:pPr>
          </w:p>
        </w:tc>
      </w:tr>
      <w:tr w:rsidR="004E0DD1" w:rsidRPr="00A106D3" w14:paraId="46869721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520F5A" w14:textId="1896E510" w:rsidR="004E0DD1" w:rsidRDefault="004E0DD1" w:rsidP="004E0DD1">
            <w:pPr>
              <w:spacing w:after="0"/>
              <w:jc w:val="center"/>
            </w:pPr>
            <w:r w:rsidRPr="5B2C51A9">
              <w:rPr>
                <w:sz w:val="16"/>
                <w:szCs w:val="16"/>
              </w:rPr>
              <w:t>4.</w:t>
            </w:r>
            <w:r w:rsidR="3CC5C9B3" w:rsidRPr="5B2C51A9">
              <w:rPr>
                <w:sz w:val="16"/>
                <w:szCs w:val="16"/>
              </w:rPr>
              <w:t>3</w:t>
            </w:r>
            <w:r w:rsidRPr="5B2C51A9">
              <w:rPr>
                <w:sz w:val="16"/>
                <w:szCs w:val="16"/>
              </w:rPr>
              <w:t>.2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115832" w14:textId="32B03A98" w:rsidR="004E0DD1" w:rsidRPr="003A0209" w:rsidRDefault="004E0DD1" w:rsidP="004E0DD1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Viser hvordan generatoren sikrer kvalitet gjennom for eksempel utfylling av alle turnuslinjer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0556E6" w14:textId="0AC27536" w:rsidR="004E0DD1" w:rsidRPr="0007776E" w:rsidRDefault="004E0DD1" w:rsidP="004E0DD1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DBEF00" w14:textId="30488A46" w:rsidR="004E0DD1" w:rsidRDefault="004E0DD1" w:rsidP="004E0DD1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7D41A" w14:textId="57A82ED7" w:rsidR="004E0DD1" w:rsidRPr="003A0209" w:rsidRDefault="004E0DD1" w:rsidP="004E0DD1">
            <w:pPr>
              <w:spacing w:after="0"/>
              <w:rPr>
                <w:lang w:val="nb-NO"/>
              </w:rPr>
            </w:pPr>
            <w:proofErr w:type="spellStart"/>
            <w:r w:rsidRPr="00590CBA">
              <w:t>Beskrivelse</w:t>
            </w:r>
            <w:proofErr w:type="spellEnd"/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61D779" w14:textId="0EB6A867" w:rsidR="004E0DD1" w:rsidRPr="003A0209" w:rsidRDefault="004E0DD1" w:rsidP="004E0DD1">
            <w:pPr>
              <w:spacing w:after="0"/>
              <w:rPr>
                <w:lang w:val="nb-NO"/>
              </w:rPr>
            </w:pPr>
          </w:p>
        </w:tc>
      </w:tr>
      <w:tr w:rsidR="004E0DD1" w:rsidRPr="00A106D3" w14:paraId="6C6D44CF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8E754B" w14:textId="128B87D6" w:rsidR="004E0DD1" w:rsidRDefault="004E0DD1" w:rsidP="004E0DD1">
            <w:pPr>
              <w:spacing w:after="0"/>
              <w:jc w:val="center"/>
            </w:pPr>
            <w:r w:rsidRPr="30F3CDE4">
              <w:rPr>
                <w:sz w:val="16"/>
                <w:szCs w:val="16"/>
              </w:rPr>
              <w:t>4.3.3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99E5DD" w14:textId="4DCE0B05" w:rsidR="004E0DD1" w:rsidRPr="003A0209" w:rsidRDefault="004E0DD1" w:rsidP="004E0DD1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Tydelig status på hvor langt genereringen har kommet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6B16E" w14:textId="6117517C" w:rsidR="004E0DD1" w:rsidRPr="00214F25" w:rsidRDefault="004E0DD1" w:rsidP="004E0DD1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F2D8B6" w14:textId="69ED682F" w:rsidR="004E0DD1" w:rsidRDefault="004E0DD1" w:rsidP="004E0DD1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F7E1A7" w14:textId="6A19CA31" w:rsidR="004E0DD1" w:rsidRPr="003A0209" w:rsidRDefault="004E0DD1" w:rsidP="004E0DD1">
            <w:pPr>
              <w:spacing w:after="0"/>
              <w:rPr>
                <w:lang w:val="nb-NO"/>
              </w:rPr>
            </w:pPr>
            <w:proofErr w:type="spellStart"/>
            <w:r w:rsidRPr="00590CBA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B78278" w14:textId="7A6A1C3F" w:rsidR="004E0DD1" w:rsidRPr="003A0209" w:rsidRDefault="004E0DD1" w:rsidP="004E0DD1">
            <w:pPr>
              <w:spacing w:after="0"/>
              <w:rPr>
                <w:lang w:val="nb-NO"/>
              </w:rPr>
            </w:pPr>
          </w:p>
        </w:tc>
      </w:tr>
      <w:tr w:rsidR="004E0DD1" w:rsidRPr="00A106D3" w14:paraId="179F0F2B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AAFA4C" w14:textId="7D01EF8B" w:rsidR="004E0DD1" w:rsidRDefault="004E0DD1" w:rsidP="004E0DD1">
            <w:pPr>
              <w:spacing w:after="0"/>
              <w:jc w:val="center"/>
            </w:pPr>
            <w:r w:rsidRPr="6EC9A3B3">
              <w:rPr>
                <w:sz w:val="16"/>
                <w:szCs w:val="16"/>
              </w:rPr>
              <w:t>4</w:t>
            </w:r>
            <w:r w:rsidRPr="5010813C">
              <w:rPr>
                <w:sz w:val="16"/>
                <w:szCs w:val="16"/>
              </w:rPr>
              <w:t>.</w:t>
            </w:r>
            <w:r w:rsidR="20EA739E" w:rsidRPr="5010813C">
              <w:rPr>
                <w:sz w:val="16"/>
                <w:szCs w:val="16"/>
              </w:rPr>
              <w:t>3</w:t>
            </w:r>
            <w:r w:rsidRPr="5010813C">
              <w:rPr>
                <w:sz w:val="16"/>
                <w:szCs w:val="16"/>
              </w:rPr>
              <w:t>.</w:t>
            </w:r>
            <w:r w:rsidRPr="6EC9A3B3">
              <w:rPr>
                <w:sz w:val="16"/>
                <w:szCs w:val="16"/>
              </w:rPr>
              <w:t>4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69301B" w14:textId="4D88E9D1" w:rsidR="004E0DD1" w:rsidRPr="003A0209" w:rsidRDefault="5FF76581" w:rsidP="004E0DD1">
            <w:pPr>
              <w:spacing w:after="0"/>
              <w:rPr>
                <w:lang w:val="nb-NO"/>
              </w:rPr>
            </w:pPr>
            <w:r w:rsidRPr="0DEFF815">
              <w:rPr>
                <w:lang w:val="nb-NO"/>
              </w:rPr>
              <w:t xml:space="preserve">Danner anbefalt turnus, men </w:t>
            </w:r>
            <w:r w:rsidR="43EF4D5A" w:rsidRPr="0DEFF815">
              <w:rPr>
                <w:lang w:val="nb-NO"/>
              </w:rPr>
              <w:t>tidligere genereringer er tilgjengelig som</w:t>
            </w:r>
            <w:r w:rsidRPr="0DEFF815">
              <w:rPr>
                <w:lang w:val="nb-NO"/>
              </w:rPr>
              <w:t xml:space="preserve"> alternative utkast til turnus</w:t>
            </w:r>
            <w:r w:rsidR="4FFAA9BB" w:rsidRPr="0DEFF815">
              <w:rPr>
                <w:lang w:val="nb-NO"/>
              </w:rPr>
              <w:t>.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B53CCD" w14:textId="569DFD14" w:rsidR="004E0DD1" w:rsidRPr="00B95841" w:rsidRDefault="004E0DD1" w:rsidP="004E0DD1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C39945" w14:textId="53C2BB39" w:rsidR="004E0DD1" w:rsidRDefault="004E0DD1" w:rsidP="004E0DD1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0F7F0E" w14:textId="7A6E9CB4" w:rsidR="004E0DD1" w:rsidRPr="003A0209" w:rsidRDefault="004E0DD1" w:rsidP="004E0DD1">
            <w:pPr>
              <w:spacing w:after="0"/>
              <w:rPr>
                <w:lang w:val="nb-NO"/>
              </w:rPr>
            </w:pPr>
            <w:proofErr w:type="spellStart"/>
            <w:r w:rsidRPr="00590CBA">
              <w:t>Beskrivelse</w:t>
            </w:r>
            <w:proofErr w:type="spellEnd"/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62CB0E" w14:textId="25AE1468" w:rsidR="004E0DD1" w:rsidRPr="003A0209" w:rsidRDefault="004E0DD1" w:rsidP="004E0DD1">
            <w:pPr>
              <w:spacing w:after="0"/>
              <w:rPr>
                <w:lang w:val="nb-NO"/>
              </w:rPr>
            </w:pPr>
          </w:p>
        </w:tc>
      </w:tr>
      <w:tr w:rsidR="004E0DD1" w:rsidRPr="00A106D3" w14:paraId="45C31C84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C40A0B" w14:textId="4844EB6C" w:rsidR="004E0DD1" w:rsidRDefault="004E0DD1" w:rsidP="004E0DD1">
            <w:pPr>
              <w:spacing w:after="0"/>
              <w:jc w:val="center"/>
            </w:pPr>
            <w:r w:rsidRPr="40B3900B">
              <w:rPr>
                <w:sz w:val="16"/>
                <w:szCs w:val="16"/>
              </w:rPr>
              <w:t>4</w:t>
            </w:r>
            <w:r w:rsidRPr="1D736353">
              <w:rPr>
                <w:sz w:val="16"/>
                <w:szCs w:val="16"/>
              </w:rPr>
              <w:t>.</w:t>
            </w:r>
            <w:r w:rsidR="2C316B2B" w:rsidRPr="1D736353">
              <w:rPr>
                <w:sz w:val="16"/>
                <w:szCs w:val="16"/>
              </w:rPr>
              <w:t>3</w:t>
            </w:r>
            <w:r w:rsidRPr="1D736353">
              <w:rPr>
                <w:sz w:val="16"/>
                <w:szCs w:val="16"/>
              </w:rPr>
              <w:t>.</w:t>
            </w:r>
            <w:r w:rsidRPr="40B3900B">
              <w:rPr>
                <w:sz w:val="16"/>
                <w:szCs w:val="16"/>
              </w:rPr>
              <w:t>5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2C0C62" w14:textId="76AD187C" w:rsidR="004E0DD1" w:rsidRPr="003A0209" w:rsidRDefault="004E0DD1" w:rsidP="004E0DD1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 xml:space="preserve">Hvordan løsningen kan </w:t>
            </w:r>
            <w:proofErr w:type="spellStart"/>
            <w:r>
              <w:rPr>
                <w:lang w:val="nb-NO"/>
              </w:rPr>
              <w:t>regenere</w:t>
            </w:r>
            <w:proofErr w:type="spellEnd"/>
            <w:r>
              <w:rPr>
                <w:lang w:val="nb-NO"/>
              </w:rPr>
              <w:t xml:space="preserve"> turnus på en rask og effektiv måte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8DEFA5" w14:textId="0602CBD9" w:rsidR="004E0DD1" w:rsidRPr="003941E4" w:rsidRDefault="004E0DD1" w:rsidP="004E0DD1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CE0A41" w14:textId="709565FA" w:rsidR="004E0DD1" w:rsidRDefault="004E0DD1" w:rsidP="004E0DD1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B90454" w14:textId="007E9C9B" w:rsidR="004E0DD1" w:rsidRPr="003A0209" w:rsidRDefault="004E0DD1" w:rsidP="004E0DD1">
            <w:pPr>
              <w:spacing w:after="0"/>
              <w:rPr>
                <w:lang w:val="nb-NO"/>
              </w:rPr>
            </w:pPr>
            <w:proofErr w:type="spellStart"/>
            <w:r w:rsidRPr="00590CBA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EBF3C5" w14:textId="5675AC1E" w:rsidR="004E0DD1" w:rsidRPr="003A0209" w:rsidRDefault="004E0DD1" w:rsidP="004E0DD1">
            <w:pPr>
              <w:spacing w:after="0"/>
              <w:rPr>
                <w:lang w:val="nb-NO"/>
              </w:rPr>
            </w:pPr>
          </w:p>
        </w:tc>
      </w:tr>
      <w:tr w:rsidR="008A2A54" w:rsidRPr="00A106D3" w14:paraId="5083233C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028370" w14:textId="36466054" w:rsidR="008A2A54" w:rsidRDefault="008A2A54" w:rsidP="008A2A54">
            <w:pPr>
              <w:spacing w:after="0"/>
              <w:jc w:val="center"/>
            </w:pP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FA9183" w14:textId="6D55B681" w:rsidR="008A2A54" w:rsidRPr="003A0209" w:rsidRDefault="008A2A54" w:rsidP="008A2A54">
            <w:pPr>
              <w:spacing w:after="0"/>
              <w:rPr>
                <w:lang w:val="nb-NO"/>
              </w:rPr>
            </w:pPr>
            <w:r w:rsidRPr="006954AB">
              <w:rPr>
                <w:b/>
                <w:bCs/>
                <w:lang w:val="nb-NO"/>
              </w:rPr>
              <w:t>Ferdigstilt turnus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ADE974" w14:textId="345306AB" w:rsidR="008A2A54" w:rsidRPr="00EC4B12" w:rsidRDefault="008A2A54" w:rsidP="008A2A54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98A12B" w14:textId="0C47534D" w:rsidR="008A2A54" w:rsidRDefault="008A2A54" w:rsidP="008A2A54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29C6AE" w14:textId="3B41D086" w:rsidR="008A2A54" w:rsidRPr="003A0209" w:rsidRDefault="008A2A54" w:rsidP="008A2A54">
            <w:pPr>
              <w:spacing w:after="0"/>
              <w:rPr>
                <w:lang w:val="nb-NO"/>
              </w:rPr>
            </w:pPr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46DB82" w14:textId="3E4F95C2" w:rsidR="008A2A54" w:rsidRPr="003A0209" w:rsidRDefault="008A2A54" w:rsidP="008A2A54">
            <w:pPr>
              <w:spacing w:after="0"/>
              <w:rPr>
                <w:lang w:val="nb-NO"/>
              </w:rPr>
            </w:pPr>
          </w:p>
        </w:tc>
      </w:tr>
      <w:tr w:rsidR="008A2A54" w:rsidRPr="00A106D3" w14:paraId="202D3C5C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57E842" w14:textId="199C3158" w:rsidR="008A2A54" w:rsidRDefault="008A2A54" w:rsidP="008A2A54">
            <w:pPr>
              <w:spacing w:after="0"/>
              <w:jc w:val="center"/>
              <w:rPr>
                <w:sz w:val="16"/>
                <w:szCs w:val="16"/>
              </w:rPr>
            </w:pPr>
            <w:r w:rsidRPr="1EDAB918">
              <w:rPr>
                <w:sz w:val="16"/>
                <w:szCs w:val="16"/>
              </w:rPr>
              <w:t>4.</w:t>
            </w:r>
            <w:r w:rsidR="43EE3B34" w:rsidRPr="7A814CF8">
              <w:rPr>
                <w:sz w:val="16"/>
                <w:szCs w:val="16"/>
              </w:rPr>
              <w:t>4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7601EC" w14:textId="005C56DB" w:rsidR="008A2A54" w:rsidRPr="006954AB" w:rsidRDefault="008A2A54" w:rsidP="008A2A54">
            <w:pPr>
              <w:spacing w:after="0"/>
              <w:rPr>
                <w:b/>
                <w:bCs/>
                <w:lang w:val="nb-NO"/>
              </w:rPr>
            </w:pPr>
            <w:r>
              <w:rPr>
                <w:lang w:val="nb-NO"/>
              </w:rPr>
              <w:t xml:space="preserve">Leverandør bes beskrive hvordan løsningen støtter og sikrer en effektiv kvalitetskontroll etter ferdig </w:t>
            </w:r>
            <w:proofErr w:type="gramStart"/>
            <w:r>
              <w:rPr>
                <w:lang w:val="nb-NO"/>
              </w:rPr>
              <w:t>generert</w:t>
            </w:r>
            <w:proofErr w:type="gramEnd"/>
            <w:r>
              <w:rPr>
                <w:lang w:val="nb-NO"/>
              </w:rPr>
              <w:t xml:space="preserve"> turnus. </w:t>
            </w:r>
            <w:r w:rsidRPr="00122F80">
              <w:rPr>
                <w:lang w:val="nb-NO"/>
              </w:rPr>
              <w:t>Alle underpunkter ønske</w:t>
            </w:r>
            <w:r>
              <w:rPr>
                <w:lang w:val="nb-NO"/>
              </w:rPr>
              <w:t>s</w:t>
            </w:r>
            <w:r w:rsidRPr="00122F80">
              <w:rPr>
                <w:lang w:val="nb-NO"/>
              </w:rPr>
              <w:t xml:space="preserve"> beskrevet</w:t>
            </w:r>
            <w:r>
              <w:t xml:space="preserve"> </w:t>
            </w:r>
            <w:r w:rsidRPr="008F484E">
              <w:rPr>
                <w:lang w:val="nb-NO"/>
              </w:rPr>
              <w:t>som et minimum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347B52" w14:textId="7033A8DB" w:rsidR="008A2A54" w:rsidRPr="00D02A70" w:rsidRDefault="008A2A54" w:rsidP="008A2A54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6BE8A9" w14:textId="5CB37A4C" w:rsidR="008A2A54" w:rsidRDefault="008A2A54" w:rsidP="008A2A54">
            <w:pPr>
              <w:spacing w:after="0"/>
              <w:jc w:val="center"/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C95624" w14:textId="37DF6B94" w:rsidR="008A2A54" w:rsidRPr="003A0209" w:rsidRDefault="008B2C41" w:rsidP="008A2A54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B</w:t>
            </w:r>
            <w:r w:rsidR="0060512D">
              <w:rPr>
                <w:lang w:val="nb-NO"/>
              </w:rPr>
              <w:t>eskrivelse</w:t>
            </w:r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FA6624" w14:textId="77777777" w:rsidR="008A2A54" w:rsidRPr="003A0209" w:rsidRDefault="008A2A54" w:rsidP="008A2A54">
            <w:pPr>
              <w:spacing w:after="0"/>
              <w:rPr>
                <w:lang w:val="nb-NO"/>
              </w:rPr>
            </w:pPr>
          </w:p>
        </w:tc>
      </w:tr>
      <w:tr w:rsidR="005D515C" w:rsidRPr="00A106D3" w14:paraId="5D80CCE6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1F560F" w14:textId="5BB14744" w:rsidR="005D515C" w:rsidRDefault="005D515C" w:rsidP="005D515C">
            <w:pPr>
              <w:spacing w:after="0"/>
              <w:jc w:val="center"/>
            </w:pPr>
            <w:r w:rsidRPr="7F6F9164">
              <w:rPr>
                <w:sz w:val="16"/>
                <w:szCs w:val="16"/>
              </w:rPr>
              <w:t>4.</w:t>
            </w:r>
            <w:r w:rsidR="0ADDD67C" w:rsidRPr="7F6F9164">
              <w:rPr>
                <w:sz w:val="16"/>
                <w:szCs w:val="16"/>
              </w:rPr>
              <w:t>4</w:t>
            </w:r>
            <w:r w:rsidRPr="7F6F9164">
              <w:rPr>
                <w:sz w:val="16"/>
                <w:szCs w:val="16"/>
              </w:rPr>
              <w:t>.1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080262" w14:textId="1D03F0BE" w:rsidR="005D515C" w:rsidRPr="003A0209" w:rsidRDefault="005D515C" w:rsidP="005D515C">
            <w:pPr>
              <w:spacing w:after="0"/>
              <w:rPr>
                <w:lang w:val="nb-NO"/>
              </w:rPr>
            </w:pPr>
            <w:r w:rsidRPr="69004DF5">
              <w:rPr>
                <w:lang w:val="nb-NO"/>
              </w:rPr>
              <w:t xml:space="preserve">Sjekker at inputdata </w:t>
            </w:r>
            <w:r w:rsidR="33CB8624" w:rsidRPr="69004DF5">
              <w:rPr>
                <w:lang w:val="nb-NO"/>
              </w:rPr>
              <w:t xml:space="preserve">og ansattønsker </w:t>
            </w:r>
            <w:r w:rsidRPr="69004DF5">
              <w:rPr>
                <w:lang w:val="nb-NO"/>
              </w:rPr>
              <w:t>i punkt 4.1.1 - 4.1.</w:t>
            </w:r>
            <w:r w:rsidR="1134C810" w:rsidRPr="69004DF5">
              <w:rPr>
                <w:lang w:val="nb-NO"/>
              </w:rPr>
              <w:t>11</w:t>
            </w:r>
            <w:r w:rsidRPr="69004DF5">
              <w:rPr>
                <w:lang w:val="nb-NO"/>
              </w:rPr>
              <w:t xml:space="preserve"> er dekket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676A3A" w14:textId="08E1D87E" w:rsidR="005D515C" w:rsidRPr="00D02A70" w:rsidRDefault="005D515C" w:rsidP="005D515C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97CC1D" w14:textId="51A94F55" w:rsidR="005D515C" w:rsidRPr="00402235" w:rsidRDefault="005D515C" w:rsidP="005D515C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A56D4" w14:textId="37DF6B94" w:rsidR="005D515C" w:rsidRPr="003A0209" w:rsidRDefault="005D515C" w:rsidP="3E7E8317">
            <w:pPr>
              <w:spacing w:after="0"/>
              <w:rPr>
                <w:lang w:val="nb-NO"/>
              </w:rPr>
            </w:pPr>
            <w:r w:rsidRPr="3E7E8317">
              <w:rPr>
                <w:lang w:val="nb-NO"/>
              </w:rPr>
              <w:t>Beskrivelse</w:t>
            </w:r>
          </w:p>
          <w:p w14:paraId="4F5B0856" w14:textId="725BC303" w:rsidR="005D515C" w:rsidRPr="003A0209" w:rsidRDefault="005D515C" w:rsidP="005D515C">
            <w:pPr>
              <w:spacing w:after="0"/>
              <w:rPr>
                <w:lang w:val="nb-NO"/>
              </w:rPr>
            </w:pP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0FFD37" w14:textId="13BAEF12" w:rsidR="005D515C" w:rsidRPr="003A0209" w:rsidRDefault="005D515C" w:rsidP="005D515C">
            <w:pPr>
              <w:spacing w:after="0"/>
              <w:rPr>
                <w:lang w:val="nb-NO"/>
              </w:rPr>
            </w:pPr>
          </w:p>
        </w:tc>
      </w:tr>
      <w:tr w:rsidR="005D515C" w:rsidRPr="00A106D3" w14:paraId="66686A5E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A909B0" w14:textId="08623EEA" w:rsidR="005D515C" w:rsidRDefault="005D515C" w:rsidP="005D515C">
            <w:pPr>
              <w:spacing w:after="0"/>
              <w:jc w:val="center"/>
            </w:pPr>
            <w:r w:rsidRPr="4D76CE35">
              <w:rPr>
                <w:sz w:val="16"/>
                <w:szCs w:val="16"/>
              </w:rPr>
              <w:t>4.</w:t>
            </w:r>
            <w:r w:rsidR="2D04E915" w:rsidRPr="4D76CE35">
              <w:rPr>
                <w:sz w:val="16"/>
                <w:szCs w:val="16"/>
              </w:rPr>
              <w:t>4</w:t>
            </w:r>
            <w:r w:rsidRPr="4D76CE35">
              <w:rPr>
                <w:sz w:val="16"/>
                <w:szCs w:val="16"/>
              </w:rPr>
              <w:t>.2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835717" w14:textId="4A978B24" w:rsidR="005D515C" w:rsidRPr="003A0209" w:rsidRDefault="005D515C" w:rsidP="005D515C">
            <w:pPr>
              <w:spacing w:after="0"/>
              <w:rPr>
                <w:lang w:val="nb-NO"/>
              </w:rPr>
            </w:pPr>
            <w:r w:rsidRPr="00057631">
              <w:rPr>
                <w:lang w:val="nb-NO"/>
              </w:rPr>
              <w:t>Løsnin</w:t>
            </w:r>
            <w:r>
              <w:rPr>
                <w:lang w:val="nb-NO"/>
              </w:rPr>
              <w:t xml:space="preserve">gen gir enkel og visuell oversikt som støtter en effektiv </w:t>
            </w:r>
            <w:r w:rsidRPr="00057631">
              <w:rPr>
                <w:lang w:val="nb-NO"/>
              </w:rPr>
              <w:t>kvalitetskontroll</w:t>
            </w:r>
            <w:r>
              <w:rPr>
                <w:lang w:val="nb-NO"/>
              </w:rPr>
              <w:t xml:space="preserve"> av generert turnus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191552" w14:textId="5B3B01DC" w:rsidR="005D515C" w:rsidRPr="00C94197" w:rsidRDefault="005D515C" w:rsidP="005D515C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699379" w14:textId="06A2E67B" w:rsidR="005D515C" w:rsidRPr="00194C17" w:rsidRDefault="005D515C" w:rsidP="005D515C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54462" w14:textId="51E9BC3B" w:rsidR="005D515C" w:rsidRPr="003A0209" w:rsidRDefault="005D515C" w:rsidP="005D515C">
            <w:pPr>
              <w:spacing w:after="0"/>
              <w:rPr>
                <w:lang w:val="nb-NO"/>
              </w:rPr>
            </w:pPr>
            <w:proofErr w:type="spellStart"/>
            <w:r w:rsidRPr="00637C43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E9F23F" w14:textId="32C1B0A8" w:rsidR="005D515C" w:rsidRPr="003A0209" w:rsidRDefault="005D515C" w:rsidP="005D515C">
            <w:pPr>
              <w:spacing w:after="0"/>
              <w:rPr>
                <w:lang w:val="nb-NO"/>
              </w:rPr>
            </w:pPr>
          </w:p>
        </w:tc>
      </w:tr>
      <w:tr w:rsidR="005D515C" w:rsidRPr="00A106D3" w14:paraId="39FF65D5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82536B" w14:textId="5AE08FE7" w:rsidR="005D515C" w:rsidRDefault="005D515C" w:rsidP="005D515C">
            <w:pPr>
              <w:spacing w:after="0"/>
              <w:jc w:val="center"/>
              <w:rPr>
                <w:sz w:val="16"/>
                <w:szCs w:val="16"/>
              </w:rPr>
            </w:pPr>
            <w:r w:rsidRPr="030F4210">
              <w:rPr>
                <w:sz w:val="16"/>
                <w:szCs w:val="16"/>
              </w:rPr>
              <w:t>4</w:t>
            </w:r>
            <w:r w:rsidRPr="763397B9">
              <w:rPr>
                <w:sz w:val="16"/>
                <w:szCs w:val="16"/>
              </w:rPr>
              <w:t>.</w:t>
            </w:r>
            <w:r w:rsidR="08983BCF" w:rsidRPr="763397B9">
              <w:rPr>
                <w:sz w:val="16"/>
                <w:szCs w:val="16"/>
              </w:rPr>
              <w:t>4</w:t>
            </w:r>
            <w:r w:rsidRPr="763397B9">
              <w:rPr>
                <w:sz w:val="16"/>
                <w:szCs w:val="16"/>
              </w:rPr>
              <w:t>.</w:t>
            </w:r>
            <w:r w:rsidRPr="030F4210">
              <w:rPr>
                <w:sz w:val="16"/>
                <w:szCs w:val="16"/>
              </w:rPr>
              <w:t>3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C71241" w14:textId="2995003E" w:rsidR="005D515C" w:rsidRPr="003A0209" w:rsidRDefault="005D515C" w:rsidP="005D515C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Hvordan løsningen unngår «</w:t>
            </w:r>
            <w:proofErr w:type="spellStart"/>
            <w:r>
              <w:rPr>
                <w:lang w:val="nb-NO"/>
              </w:rPr>
              <w:t>black</w:t>
            </w:r>
            <w:proofErr w:type="spellEnd"/>
            <w:r>
              <w:rPr>
                <w:lang w:val="nb-NO"/>
              </w:rPr>
              <w:t xml:space="preserve"> </w:t>
            </w:r>
            <w:proofErr w:type="spellStart"/>
            <w:r>
              <w:rPr>
                <w:lang w:val="nb-NO"/>
              </w:rPr>
              <w:t>box</w:t>
            </w:r>
            <w:proofErr w:type="spellEnd"/>
            <w:r>
              <w:rPr>
                <w:lang w:val="nb-NO"/>
              </w:rPr>
              <w:t>» problematikk.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140E0C" w14:textId="01C33595" w:rsidR="005D515C" w:rsidRPr="00A944BC" w:rsidRDefault="005D515C" w:rsidP="005D515C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6BB24F" w14:textId="6C67B00A" w:rsidR="005D515C" w:rsidRPr="00A944BC" w:rsidRDefault="005D515C" w:rsidP="005D515C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45345" w14:textId="0EE7103C" w:rsidR="005D515C" w:rsidRPr="003A0209" w:rsidRDefault="005D515C" w:rsidP="005D515C">
            <w:pPr>
              <w:spacing w:after="0"/>
              <w:rPr>
                <w:lang w:val="nb-NO"/>
              </w:rPr>
            </w:pPr>
            <w:proofErr w:type="spellStart"/>
            <w:r w:rsidRPr="00637C43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1B5E59" w14:textId="0E11C9C4" w:rsidR="005D515C" w:rsidRDefault="005D515C" w:rsidP="005D515C">
            <w:pPr>
              <w:spacing w:after="0"/>
              <w:rPr>
                <w:lang w:val="nb-NO"/>
              </w:rPr>
            </w:pPr>
          </w:p>
        </w:tc>
      </w:tr>
      <w:tr w:rsidR="005D515C" w:rsidRPr="00A106D3" w14:paraId="70C816DD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D2D675" w14:textId="236E2777" w:rsidR="005D515C" w:rsidRDefault="005D515C" w:rsidP="005D515C">
            <w:pPr>
              <w:spacing w:after="0"/>
              <w:jc w:val="center"/>
              <w:rPr>
                <w:sz w:val="16"/>
                <w:szCs w:val="16"/>
              </w:rPr>
            </w:pPr>
            <w:r w:rsidRPr="763397B9">
              <w:rPr>
                <w:sz w:val="16"/>
                <w:szCs w:val="16"/>
              </w:rPr>
              <w:t>4.</w:t>
            </w:r>
            <w:r w:rsidR="6D75E4BB" w:rsidRPr="763397B9">
              <w:rPr>
                <w:sz w:val="16"/>
                <w:szCs w:val="16"/>
              </w:rPr>
              <w:t>4</w:t>
            </w:r>
            <w:r w:rsidRPr="763397B9">
              <w:rPr>
                <w:sz w:val="16"/>
                <w:szCs w:val="16"/>
              </w:rPr>
              <w:t>.3.1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7A0986" w14:textId="0B15EE58" w:rsidR="005D515C" w:rsidRPr="003A0209" w:rsidRDefault="005D515C" w:rsidP="005D515C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Løsningen skal støtte turnusansvarlig og systemansvarlig for å</w:t>
            </w:r>
            <w:r w:rsidRPr="001A1383">
              <w:rPr>
                <w:lang w:val="nb-NO"/>
              </w:rPr>
              <w:t xml:space="preserve"> forstå hvordan turnus</w:t>
            </w:r>
            <w:r>
              <w:rPr>
                <w:lang w:val="nb-NO"/>
              </w:rPr>
              <w:t>en</w:t>
            </w:r>
            <w:r w:rsidRPr="001A1383">
              <w:rPr>
                <w:lang w:val="nb-NO"/>
              </w:rPr>
              <w:t xml:space="preserve"> er lagd og hvorfor eventuelt resultatene </w:t>
            </w:r>
            <w:r>
              <w:rPr>
                <w:lang w:val="nb-NO"/>
              </w:rPr>
              <w:t xml:space="preserve">avviker. For eksempel knyttet til </w:t>
            </w:r>
            <w:r w:rsidRPr="001A1383">
              <w:rPr>
                <w:lang w:val="nb-NO"/>
              </w:rPr>
              <w:t>ansattønsker</w:t>
            </w:r>
            <w:r>
              <w:rPr>
                <w:lang w:val="nb-NO"/>
              </w:rPr>
              <w:t>.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C420E" w14:textId="38EB54BE" w:rsidR="005D515C" w:rsidRPr="00057631" w:rsidRDefault="005D515C" w:rsidP="005D515C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0EEDE6" w14:textId="63654D4E" w:rsidR="005D515C" w:rsidRPr="00057631" w:rsidRDefault="005D515C" w:rsidP="005D515C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C97017" w14:textId="51667762" w:rsidR="005D515C" w:rsidRPr="003A0209" w:rsidRDefault="005D515C" w:rsidP="005D515C">
            <w:pPr>
              <w:spacing w:after="0"/>
              <w:rPr>
                <w:lang w:val="nb-NO"/>
              </w:rPr>
            </w:pPr>
            <w:proofErr w:type="spellStart"/>
            <w:r w:rsidRPr="00637C43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DDEC89" w14:textId="40539109" w:rsidR="005D515C" w:rsidRDefault="005D515C" w:rsidP="005D515C">
            <w:pPr>
              <w:spacing w:after="0"/>
              <w:rPr>
                <w:lang w:val="nb-NO"/>
              </w:rPr>
            </w:pPr>
          </w:p>
        </w:tc>
      </w:tr>
      <w:tr w:rsidR="005D515C" w:rsidRPr="00A106D3" w14:paraId="25DF002E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CEAAEC" w14:textId="08BABB1A" w:rsidR="005D515C" w:rsidRDefault="005D515C" w:rsidP="005D515C">
            <w:pPr>
              <w:spacing w:after="0"/>
              <w:jc w:val="center"/>
            </w:pPr>
            <w:r w:rsidRPr="7D7FE2A8">
              <w:rPr>
                <w:sz w:val="16"/>
                <w:szCs w:val="16"/>
              </w:rPr>
              <w:t>4</w:t>
            </w:r>
            <w:r w:rsidRPr="698FEB64">
              <w:rPr>
                <w:sz w:val="16"/>
                <w:szCs w:val="16"/>
              </w:rPr>
              <w:t>.4.</w:t>
            </w:r>
            <w:r w:rsidRPr="7D7FE2A8">
              <w:rPr>
                <w:sz w:val="16"/>
                <w:szCs w:val="16"/>
              </w:rPr>
              <w:t>5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35A51A" w14:textId="6434E94D" w:rsidR="005D515C" w:rsidRPr="003A0209" w:rsidRDefault="005D515C" w:rsidP="005D515C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Beskrive støtte for enkel justering av generert turnus samtidig som den sikrer at det ikke oppstår nye feil eventuelt synliggjør konsekvensen av endring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5FE43B" w14:textId="371EDF08" w:rsidR="005D515C" w:rsidRPr="00727A51" w:rsidRDefault="005D515C" w:rsidP="005D515C">
            <w:pPr>
              <w:spacing w:after="0"/>
              <w:jc w:val="center"/>
              <w:rPr>
                <w:lang w:val="nb-NO"/>
              </w:rPr>
            </w:pPr>
            <w:proofErr w:type="spellStart"/>
            <w:r w:rsidRPr="003F61B7"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72F646" w14:textId="0F7FAE25" w:rsidR="005D515C" w:rsidRDefault="005D515C" w:rsidP="005D515C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079C5" w14:textId="62FEBD2C" w:rsidR="005D515C" w:rsidRPr="003A0209" w:rsidRDefault="005D515C" w:rsidP="005D515C">
            <w:pPr>
              <w:spacing w:after="0"/>
              <w:rPr>
                <w:lang w:val="nb-NO"/>
              </w:rPr>
            </w:pPr>
            <w:proofErr w:type="spellStart"/>
            <w:r w:rsidRPr="00637C43">
              <w:t>Beskrivelse</w:t>
            </w:r>
            <w:proofErr w:type="spellEnd"/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CE6F91" w14:textId="0B325894" w:rsidR="005D515C" w:rsidRPr="003A0209" w:rsidRDefault="005D515C" w:rsidP="005D515C">
            <w:pPr>
              <w:spacing w:after="0"/>
              <w:rPr>
                <w:lang w:val="nb-NO"/>
              </w:rPr>
            </w:pPr>
          </w:p>
        </w:tc>
      </w:tr>
      <w:tr w:rsidR="007C7865" w:rsidRPr="00A106D3" w14:paraId="7F9982D2" w14:textId="77777777" w:rsidTr="00676CEE">
        <w:trPr>
          <w:cantSplit/>
          <w:jc w:val="center"/>
        </w:trPr>
        <w:tc>
          <w:tcPr>
            <w:tcW w:w="6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24C2F3" w14:textId="6A82A1CA" w:rsidR="007C7865" w:rsidRDefault="007C7865">
            <w:pPr>
              <w:spacing w:after="0"/>
              <w:jc w:val="center"/>
              <w:rPr>
                <w:sz w:val="16"/>
                <w:szCs w:val="16"/>
              </w:rPr>
            </w:pPr>
            <w:r w:rsidRPr="0D46BDF9">
              <w:rPr>
                <w:sz w:val="16"/>
                <w:szCs w:val="16"/>
              </w:rPr>
              <w:t>4.</w:t>
            </w:r>
            <w:r w:rsidR="5C324364" w:rsidRPr="43030547">
              <w:rPr>
                <w:sz w:val="16"/>
                <w:szCs w:val="16"/>
              </w:rPr>
              <w:t>5</w:t>
            </w:r>
          </w:p>
        </w:tc>
        <w:tc>
          <w:tcPr>
            <w:tcW w:w="38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57A22B" w14:textId="0D9C9058" w:rsidR="007C7865" w:rsidRDefault="007C7865" w:rsidP="005D4441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Beskrive hvordan ferdigstilt turnus i generatoren bli</w:t>
            </w:r>
            <w:r w:rsidR="00533BD3">
              <w:rPr>
                <w:lang w:val="nb-NO"/>
              </w:rPr>
              <w:t>r</w:t>
            </w:r>
            <w:r>
              <w:rPr>
                <w:lang w:val="nb-NO"/>
              </w:rPr>
              <w:t xml:space="preserve"> overfø</w:t>
            </w:r>
            <w:r w:rsidR="00533BD3">
              <w:rPr>
                <w:lang w:val="nb-NO"/>
              </w:rPr>
              <w:t xml:space="preserve">rt </w:t>
            </w:r>
            <w:r>
              <w:rPr>
                <w:lang w:val="nb-NO"/>
              </w:rPr>
              <w:t>til gjeldende turnussystem</w:t>
            </w:r>
            <w:r w:rsidR="006E4A02">
              <w:rPr>
                <w:lang w:val="nb-NO"/>
              </w:rPr>
              <w:t>. L</w:t>
            </w:r>
            <w:r>
              <w:rPr>
                <w:lang w:val="nb-NO"/>
              </w:rPr>
              <w:t xml:space="preserve">everandøren må </w:t>
            </w:r>
            <w:r w:rsidR="001828C3">
              <w:rPr>
                <w:lang w:val="nb-NO"/>
              </w:rPr>
              <w:t xml:space="preserve">som et minimum </w:t>
            </w:r>
            <w:r>
              <w:rPr>
                <w:lang w:val="nb-NO"/>
              </w:rPr>
              <w:t>beskrive om det er</w:t>
            </w:r>
            <w:r w:rsidR="00C27E48">
              <w:rPr>
                <w:lang w:val="nb-NO"/>
              </w:rPr>
              <w:t xml:space="preserve"> en integrasjon</w:t>
            </w:r>
            <w:r w:rsidR="001828C3">
              <w:rPr>
                <w:lang w:val="nb-NO"/>
              </w:rPr>
              <w:t xml:space="preserve"> og m</w:t>
            </w:r>
            <w:r>
              <w:rPr>
                <w:lang w:val="nb-NO"/>
              </w:rPr>
              <w:t xml:space="preserve">ulighet </w:t>
            </w:r>
            <w:r w:rsidR="001828C3">
              <w:rPr>
                <w:lang w:val="nb-NO"/>
              </w:rPr>
              <w:t>for</w:t>
            </w:r>
            <w:r>
              <w:rPr>
                <w:lang w:val="nb-NO"/>
              </w:rPr>
              <w:t xml:space="preserve"> validering ved overføring</w:t>
            </w:r>
            <w:r w:rsidR="001828C3">
              <w:rPr>
                <w:lang w:val="nb-NO"/>
              </w:rPr>
              <w:t>.</w:t>
            </w:r>
          </w:p>
        </w:tc>
        <w:tc>
          <w:tcPr>
            <w:tcW w:w="8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F526CF" w14:textId="2576936C" w:rsidR="007C7865" w:rsidRPr="00727A51" w:rsidRDefault="007C7865">
            <w:pPr>
              <w:spacing w:after="0"/>
              <w:jc w:val="center"/>
              <w:rPr>
                <w:lang w:val="nb-NO"/>
              </w:rPr>
            </w:pPr>
            <w:r>
              <w:rPr>
                <w:lang w:val="nb-NO"/>
              </w:rPr>
              <w:t>Bør</w:t>
            </w:r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DEAF37" w14:textId="4065767F" w:rsidR="007C7865" w:rsidRPr="001A1383" w:rsidRDefault="007C7865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F4868D" w14:textId="7C0AAB6B" w:rsidR="007C7865" w:rsidRPr="003A0209" w:rsidRDefault="005D515C">
            <w:pPr>
              <w:spacing w:after="0"/>
              <w:rPr>
                <w:lang w:val="nb-NO"/>
              </w:rPr>
            </w:pPr>
            <w:r w:rsidRPr="005D515C">
              <w:rPr>
                <w:lang w:val="nb-NO"/>
              </w:rPr>
              <w:t>Beskrivelse</w:t>
            </w:r>
          </w:p>
        </w:tc>
        <w:tc>
          <w:tcPr>
            <w:tcW w:w="48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DACA8E" w14:textId="677EC1ED" w:rsidR="007C7865" w:rsidRDefault="007C7865">
            <w:pPr>
              <w:spacing w:after="0"/>
              <w:rPr>
                <w:lang w:val="nb-NO"/>
              </w:rPr>
            </w:pPr>
          </w:p>
        </w:tc>
      </w:tr>
      <w:tr w:rsidR="00B135F0" w:rsidRPr="00A106D3" w14:paraId="62A019E0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C08660" w14:textId="77777777" w:rsidR="00B135F0" w:rsidRDefault="00B135F0">
            <w:pPr>
              <w:spacing w:after="0"/>
              <w:jc w:val="center"/>
              <w:rPr>
                <w:sz w:val="16"/>
              </w:rPr>
            </w:pP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F00B89" w14:textId="16A43AF1" w:rsidR="00B135F0" w:rsidRPr="00B135F0" w:rsidRDefault="00B135F0">
            <w:pPr>
              <w:spacing w:after="0"/>
              <w:rPr>
                <w:b/>
                <w:bCs/>
                <w:lang w:val="nb-NO"/>
              </w:rPr>
            </w:pPr>
            <w:r w:rsidRPr="00B135F0">
              <w:rPr>
                <w:b/>
                <w:bCs/>
                <w:lang w:val="nb-NO"/>
              </w:rPr>
              <w:t>Samarbeid og utvikling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F74782" w14:textId="77777777" w:rsidR="00B135F0" w:rsidRDefault="00B135F0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7F1DAC" w14:textId="77777777" w:rsidR="00B135F0" w:rsidRDefault="00B135F0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A218FE" w14:textId="77777777" w:rsidR="00B135F0" w:rsidRPr="003A0209" w:rsidRDefault="00B135F0">
            <w:pPr>
              <w:spacing w:after="0"/>
              <w:rPr>
                <w:lang w:val="nb-NO"/>
              </w:rPr>
            </w:pP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A58304" w14:textId="77777777" w:rsidR="00B135F0" w:rsidRPr="003A0209" w:rsidRDefault="00B135F0">
            <w:pPr>
              <w:spacing w:after="0"/>
              <w:rPr>
                <w:lang w:val="nb-NO"/>
              </w:rPr>
            </w:pPr>
          </w:p>
        </w:tc>
      </w:tr>
      <w:tr w:rsidR="007C7865" w:rsidRPr="00A106D3" w14:paraId="7E80B426" w14:textId="77777777" w:rsidTr="00676CEE">
        <w:trPr>
          <w:cantSplit/>
          <w:jc w:val="center"/>
        </w:trPr>
        <w:tc>
          <w:tcPr>
            <w:tcW w:w="64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8675BC" w14:textId="47A01314" w:rsidR="007C7865" w:rsidRPr="00402235" w:rsidRDefault="007C7865">
            <w:pPr>
              <w:spacing w:after="0"/>
              <w:jc w:val="center"/>
              <w:rPr>
                <w:lang w:val="nb-NO"/>
              </w:rPr>
            </w:pPr>
            <w:r w:rsidRPr="1A1CB5E7">
              <w:rPr>
                <w:sz w:val="16"/>
                <w:szCs w:val="16"/>
              </w:rPr>
              <w:lastRenderedPageBreak/>
              <w:t>4.</w:t>
            </w:r>
            <w:r w:rsidR="3DA6BF4F" w:rsidRPr="0EDA338C">
              <w:rPr>
                <w:sz w:val="16"/>
                <w:szCs w:val="16"/>
              </w:rPr>
              <w:t>6</w:t>
            </w:r>
          </w:p>
        </w:tc>
        <w:tc>
          <w:tcPr>
            <w:tcW w:w="38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93AF65" w14:textId="79D58468" w:rsidR="007C7865" w:rsidRPr="003A0209" w:rsidRDefault="007C7865">
            <w:pPr>
              <w:spacing w:after="0"/>
              <w:rPr>
                <w:lang w:val="nb-NO"/>
              </w:rPr>
            </w:pPr>
            <w:r>
              <w:rPr>
                <w:lang w:val="nb-NO"/>
              </w:rPr>
              <w:t>Leverandøren bes beskrive hvordan de vil involvere og gi oss som kunde mulighet til å påvirke videreutvikling av løsningen</w:t>
            </w:r>
          </w:p>
        </w:tc>
        <w:tc>
          <w:tcPr>
            <w:tcW w:w="8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E844CB" w14:textId="0F4585DE" w:rsidR="007C7865" w:rsidRPr="00E1560E" w:rsidRDefault="007C7865">
            <w:pPr>
              <w:spacing w:after="0"/>
              <w:jc w:val="center"/>
              <w:rPr>
                <w:lang w:val="nb-NO"/>
              </w:rPr>
            </w:pPr>
            <w:r>
              <w:rPr>
                <w:lang w:val="nb-NO"/>
              </w:rPr>
              <w:t>Bør</w:t>
            </w:r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547A01" w14:textId="792D4154" w:rsidR="007C7865" w:rsidRDefault="007C7865">
            <w:pPr>
              <w:spacing w:after="0"/>
              <w:jc w:val="center"/>
            </w:pP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7F07DD" w14:textId="23A7EC1D" w:rsidR="007C7865" w:rsidRPr="003A0209" w:rsidRDefault="005D515C">
            <w:pPr>
              <w:spacing w:after="0"/>
              <w:rPr>
                <w:lang w:val="nb-NO"/>
              </w:rPr>
            </w:pPr>
            <w:r w:rsidRPr="005D515C">
              <w:rPr>
                <w:lang w:val="nb-NO"/>
              </w:rPr>
              <w:t>Beskrivelse</w:t>
            </w:r>
          </w:p>
        </w:tc>
        <w:tc>
          <w:tcPr>
            <w:tcW w:w="488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43CB0F" w14:textId="4BA49285" w:rsidR="007C7865" w:rsidRPr="003A0209" w:rsidRDefault="007C7865">
            <w:pPr>
              <w:spacing w:after="0"/>
              <w:rPr>
                <w:lang w:val="nb-NO"/>
              </w:rPr>
            </w:pPr>
          </w:p>
        </w:tc>
      </w:tr>
    </w:tbl>
    <w:p w14:paraId="34FF1C98" w14:textId="77777777" w:rsidR="009F654E" w:rsidRPr="003A0209" w:rsidRDefault="009F654E">
      <w:pPr>
        <w:spacing w:after="40"/>
        <w:rPr>
          <w:lang w:val="nb-NO"/>
        </w:rPr>
      </w:pPr>
    </w:p>
    <w:p w14:paraId="6D072C0D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 w:type="page"/>
      </w:r>
    </w:p>
    <w:p w14:paraId="533A14D5" w14:textId="77777777" w:rsidR="009F654E" w:rsidRDefault="00CA16A8">
      <w:pPr>
        <w:pStyle w:val="Overskrift1"/>
      </w:pPr>
      <w:bookmarkStart w:id="6" w:name="_Toc240023768"/>
      <w:r>
        <w:lastRenderedPageBreak/>
        <w:t xml:space="preserve">5. Krav </w:t>
      </w:r>
      <w:proofErr w:type="spellStart"/>
      <w:r>
        <w:t>til</w:t>
      </w:r>
      <w:proofErr w:type="spellEnd"/>
      <w:r>
        <w:t xml:space="preserve"> </w:t>
      </w:r>
      <w:proofErr w:type="spellStart"/>
      <w:r>
        <w:t>brukervennlighet</w:t>
      </w:r>
      <w:bookmarkEnd w:id="6"/>
      <w:proofErr w:type="spellEnd"/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5"/>
        <w:gridCol w:w="4394"/>
        <w:gridCol w:w="993"/>
        <w:gridCol w:w="1275"/>
        <w:gridCol w:w="2552"/>
        <w:gridCol w:w="4158"/>
      </w:tblGrid>
      <w:tr w:rsidR="009F654E" w14:paraId="1AE7E6AA" w14:textId="77777777" w:rsidTr="005F7BD4">
        <w:trPr>
          <w:tblHeader/>
          <w:jc w:val="center"/>
        </w:trPr>
        <w:tc>
          <w:tcPr>
            <w:tcW w:w="6152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2E9589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7985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393F21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15874BF5" w14:textId="77777777" w:rsidTr="005F7BD4">
        <w:trPr>
          <w:tblHeader/>
          <w:jc w:val="center"/>
        </w:trPr>
        <w:tc>
          <w:tcPr>
            <w:tcW w:w="765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1809E4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4394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189E4A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993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C069C7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B77D89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2552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4533F9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4158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57445D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9F654E" w:rsidRPr="002A53D8" w14:paraId="290118E5" w14:textId="77777777" w:rsidTr="005F7BD4">
        <w:trPr>
          <w:cantSplit/>
          <w:jc w:val="center"/>
        </w:trPr>
        <w:tc>
          <w:tcPr>
            <w:tcW w:w="76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6AA1BC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r w:rsidRPr="438A3184">
              <w:rPr>
                <w:szCs w:val="20"/>
              </w:rPr>
              <w:t>5.1</w:t>
            </w:r>
          </w:p>
        </w:tc>
        <w:tc>
          <w:tcPr>
            <w:tcW w:w="439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90DB1E" w14:textId="77777777" w:rsidR="009F654E" w:rsidRPr="003A0209" w:rsidRDefault="00CA16A8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Løsningen skal ha en intuitiv arbeidsflate med enkel veiledning, god oversikt og få unødvendige operasjoner.</w:t>
            </w:r>
          </w:p>
        </w:tc>
        <w:tc>
          <w:tcPr>
            <w:tcW w:w="99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035692" w14:textId="0AFF0162" w:rsidR="009F654E" w:rsidRDefault="00264289">
            <w:pPr>
              <w:spacing w:after="0"/>
              <w:jc w:val="center"/>
              <w:rPr>
                <w:szCs w:val="20"/>
              </w:rPr>
            </w:pPr>
            <w:proofErr w:type="spellStart"/>
            <w:r w:rsidRPr="438A3184">
              <w:rPr>
                <w:szCs w:val="20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A21919" w14:textId="77777777" w:rsidR="009F654E" w:rsidRDefault="009F654E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255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173B9F" w14:textId="77777777" w:rsidR="009F654E" w:rsidRPr="003A0209" w:rsidRDefault="00CA16A8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Demonstrer representative oppgaver for ansatte, ledere og superbrukere.</w:t>
            </w:r>
          </w:p>
        </w:tc>
        <w:tc>
          <w:tcPr>
            <w:tcW w:w="415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D18F9B" w14:textId="77777777" w:rsidR="009F654E" w:rsidRPr="003A0209" w:rsidRDefault="009F654E">
            <w:pPr>
              <w:spacing w:after="0"/>
              <w:rPr>
                <w:szCs w:val="20"/>
                <w:lang w:val="nb-NO"/>
              </w:rPr>
            </w:pPr>
          </w:p>
        </w:tc>
      </w:tr>
      <w:tr w:rsidR="009F654E" w:rsidRPr="002A53D8" w14:paraId="736B9272" w14:textId="77777777" w:rsidTr="005F7BD4">
        <w:trPr>
          <w:cantSplit/>
          <w:jc w:val="center"/>
        </w:trPr>
        <w:tc>
          <w:tcPr>
            <w:tcW w:w="7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DA2E20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r w:rsidRPr="438A3184">
              <w:rPr>
                <w:szCs w:val="20"/>
              </w:rPr>
              <w:t>5.2</w:t>
            </w:r>
          </w:p>
        </w:tc>
        <w:tc>
          <w:tcPr>
            <w:tcW w:w="4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7FD32F" w14:textId="77777777" w:rsidR="009F654E" w:rsidRPr="003A0209" w:rsidRDefault="00CA16A8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Ansattfunksjoner skal fungere på mobil og PC og bruke tydelig, forståelig språk.</w:t>
            </w:r>
          </w:p>
        </w:tc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F25FED" w14:textId="65B3838F" w:rsidR="009F654E" w:rsidRDefault="009E2419">
            <w:pPr>
              <w:spacing w:after="0"/>
              <w:jc w:val="center"/>
              <w:rPr>
                <w:szCs w:val="20"/>
              </w:rPr>
            </w:pPr>
            <w:proofErr w:type="spellStart"/>
            <w:r w:rsidRPr="438A3184">
              <w:rPr>
                <w:szCs w:val="20"/>
              </w:rPr>
              <w:t>Bør</w:t>
            </w:r>
            <w:proofErr w:type="spellEnd"/>
          </w:p>
        </w:tc>
        <w:tc>
          <w:tcPr>
            <w:tcW w:w="12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8601FE" w14:textId="77777777" w:rsidR="009F654E" w:rsidRDefault="009F654E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25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87481F" w14:textId="77777777" w:rsidR="009F654E" w:rsidRPr="003A0209" w:rsidRDefault="00CA16A8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Demonstrer ansattfunksjoner på mobil og PC, og beskriv tilgjengelige språk.</w:t>
            </w:r>
          </w:p>
        </w:tc>
        <w:tc>
          <w:tcPr>
            <w:tcW w:w="415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3CABC7" w14:textId="77777777" w:rsidR="009F654E" w:rsidRPr="003A0209" w:rsidRDefault="009F654E">
            <w:pPr>
              <w:spacing w:after="0"/>
              <w:rPr>
                <w:szCs w:val="20"/>
                <w:lang w:val="nb-NO"/>
              </w:rPr>
            </w:pPr>
          </w:p>
        </w:tc>
      </w:tr>
      <w:tr w:rsidR="009F654E" w:rsidRPr="002A53D8" w14:paraId="1C46D03E" w14:textId="77777777" w:rsidTr="005F7BD4">
        <w:trPr>
          <w:cantSplit/>
          <w:jc w:val="center"/>
        </w:trPr>
        <w:tc>
          <w:tcPr>
            <w:tcW w:w="76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0AC77C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r w:rsidRPr="438A3184">
              <w:rPr>
                <w:szCs w:val="20"/>
              </w:rPr>
              <w:t>5.3</w:t>
            </w:r>
          </w:p>
        </w:tc>
        <w:tc>
          <w:tcPr>
            <w:tcW w:w="439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E5B2A8" w14:textId="77777777" w:rsidR="009F654E" w:rsidRPr="003A0209" w:rsidRDefault="00CA16A8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Bemanning, ferie, fravær, helg, behov og avvik bør kunne vises oversiktlig og filtreres.</w:t>
            </w:r>
          </w:p>
        </w:tc>
        <w:tc>
          <w:tcPr>
            <w:tcW w:w="99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7F27D7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proofErr w:type="spellStart"/>
            <w:r w:rsidRPr="438A3184">
              <w:rPr>
                <w:szCs w:val="20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08B5D1" w14:textId="77777777" w:rsidR="009F654E" w:rsidRDefault="009F654E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255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5B4958" w14:textId="77777777" w:rsidR="009F654E" w:rsidRPr="003A0209" w:rsidRDefault="00CA16A8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Demonstrer relevante visninger og filtre.</w:t>
            </w:r>
          </w:p>
        </w:tc>
        <w:tc>
          <w:tcPr>
            <w:tcW w:w="415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DEB4AB" w14:textId="77777777" w:rsidR="009F654E" w:rsidRPr="003A0209" w:rsidRDefault="009F654E">
            <w:pPr>
              <w:spacing w:after="0"/>
              <w:rPr>
                <w:szCs w:val="20"/>
                <w:lang w:val="nb-NO"/>
              </w:rPr>
            </w:pPr>
          </w:p>
        </w:tc>
      </w:tr>
      <w:tr w:rsidR="009F654E" w:rsidRPr="002A53D8" w14:paraId="552DCC86" w14:textId="77777777" w:rsidTr="005F7BD4">
        <w:trPr>
          <w:cantSplit/>
          <w:jc w:val="center"/>
        </w:trPr>
        <w:tc>
          <w:tcPr>
            <w:tcW w:w="7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C37817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r w:rsidRPr="438A3184">
              <w:rPr>
                <w:szCs w:val="20"/>
              </w:rPr>
              <w:t>5.4</w:t>
            </w:r>
          </w:p>
        </w:tc>
        <w:tc>
          <w:tcPr>
            <w:tcW w:w="4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2E71E1" w14:textId="2015CD29" w:rsidR="009F654E" w:rsidRPr="003A0209" w:rsidRDefault="00CA16A8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Løsningen bør ha høy brukskvalitet og være effektiv, stabil,</w:t>
            </w:r>
            <w:r w:rsidR="00BC1ADC" w:rsidRPr="438A3184">
              <w:rPr>
                <w:szCs w:val="20"/>
                <w:lang w:val="nb-NO"/>
              </w:rPr>
              <w:t xml:space="preserve"> </w:t>
            </w:r>
            <w:r w:rsidRPr="438A3184">
              <w:rPr>
                <w:szCs w:val="20"/>
                <w:lang w:val="nb-NO"/>
              </w:rPr>
              <w:t>enkel å lære</w:t>
            </w:r>
            <w:r w:rsidR="00BC1ADC" w:rsidRPr="438A3184">
              <w:rPr>
                <w:szCs w:val="20"/>
                <w:lang w:val="nb-NO"/>
              </w:rPr>
              <w:t xml:space="preserve"> og hindre feil</w:t>
            </w:r>
            <w:r w:rsidR="000E02B0" w:rsidRPr="438A3184">
              <w:rPr>
                <w:szCs w:val="20"/>
                <w:lang w:val="nb-NO"/>
              </w:rPr>
              <w:t xml:space="preserve"> i innlegging av data.</w:t>
            </w:r>
          </w:p>
        </w:tc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4FE6EA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proofErr w:type="spellStart"/>
            <w:r w:rsidRPr="438A3184">
              <w:rPr>
                <w:szCs w:val="20"/>
              </w:rPr>
              <w:t>Bør</w:t>
            </w:r>
            <w:proofErr w:type="spellEnd"/>
          </w:p>
        </w:tc>
        <w:tc>
          <w:tcPr>
            <w:tcW w:w="12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D9C6F4" w14:textId="77777777" w:rsidR="009F654E" w:rsidRDefault="009F654E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25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6EEB75" w14:textId="33D3FA12" w:rsidR="009F654E" w:rsidRPr="003A0209" w:rsidRDefault="00D16AE7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Demonstrer hvordan brukskvalitet er testet og dokumentert.</w:t>
            </w:r>
          </w:p>
        </w:tc>
        <w:tc>
          <w:tcPr>
            <w:tcW w:w="415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1F511A" w14:textId="77777777" w:rsidR="009F654E" w:rsidRPr="003A0209" w:rsidRDefault="009F654E">
            <w:pPr>
              <w:spacing w:after="0"/>
              <w:rPr>
                <w:szCs w:val="20"/>
                <w:lang w:val="nb-NO"/>
              </w:rPr>
            </w:pPr>
          </w:p>
        </w:tc>
      </w:tr>
      <w:tr w:rsidR="009F654E" w:rsidRPr="002A53D8" w14:paraId="690B7319" w14:textId="77777777" w:rsidTr="005F7BD4">
        <w:trPr>
          <w:cantSplit/>
          <w:jc w:val="center"/>
        </w:trPr>
        <w:tc>
          <w:tcPr>
            <w:tcW w:w="76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13425C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r w:rsidRPr="438A3184">
              <w:rPr>
                <w:szCs w:val="20"/>
              </w:rPr>
              <w:t>5.5</w:t>
            </w:r>
          </w:p>
        </w:tc>
        <w:tc>
          <w:tcPr>
            <w:tcW w:w="439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D838E9" w14:textId="6F244B0F" w:rsidR="009F654E" w:rsidRPr="003A0209" w:rsidRDefault="005C410D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 xml:space="preserve">Effektiv </w:t>
            </w:r>
            <w:r w:rsidR="00DA4466" w:rsidRPr="438A3184">
              <w:rPr>
                <w:szCs w:val="20"/>
                <w:lang w:val="nb-NO"/>
              </w:rPr>
              <w:t xml:space="preserve">og </w:t>
            </w:r>
            <w:r w:rsidRPr="438A3184">
              <w:rPr>
                <w:szCs w:val="20"/>
                <w:lang w:val="nb-NO"/>
              </w:rPr>
              <w:t xml:space="preserve">enkel brukerstøtte </w:t>
            </w:r>
            <w:r w:rsidR="001045FB" w:rsidRPr="438A3184">
              <w:rPr>
                <w:szCs w:val="20"/>
                <w:lang w:val="nb-NO"/>
              </w:rPr>
              <w:t xml:space="preserve">gjerne </w:t>
            </w:r>
            <w:r w:rsidRPr="438A3184">
              <w:rPr>
                <w:szCs w:val="20"/>
                <w:lang w:val="nb-NO"/>
              </w:rPr>
              <w:t>i form av chatb</w:t>
            </w:r>
            <w:r w:rsidR="00DA4466" w:rsidRPr="438A3184">
              <w:rPr>
                <w:szCs w:val="20"/>
                <w:lang w:val="nb-NO"/>
              </w:rPr>
              <w:t xml:space="preserve">ot/KI. </w:t>
            </w:r>
          </w:p>
        </w:tc>
        <w:tc>
          <w:tcPr>
            <w:tcW w:w="99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E11723" w14:textId="77777777" w:rsidR="009F654E" w:rsidRDefault="00CA16A8">
            <w:pPr>
              <w:spacing w:after="0"/>
              <w:jc w:val="center"/>
              <w:rPr>
                <w:szCs w:val="20"/>
              </w:rPr>
            </w:pPr>
            <w:proofErr w:type="spellStart"/>
            <w:r w:rsidRPr="438A3184">
              <w:rPr>
                <w:szCs w:val="20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F9C3DC" w14:textId="77777777" w:rsidR="009F654E" w:rsidRDefault="009F654E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255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04E7BF" w14:textId="5D804408" w:rsidR="009F654E" w:rsidRPr="003A0209" w:rsidRDefault="00D16AE7">
            <w:pPr>
              <w:spacing w:after="0"/>
              <w:rPr>
                <w:szCs w:val="20"/>
                <w:lang w:val="nb-NO"/>
              </w:rPr>
            </w:pPr>
            <w:r w:rsidRPr="438A3184">
              <w:rPr>
                <w:szCs w:val="20"/>
                <w:lang w:val="nb-NO"/>
              </w:rPr>
              <w:t>Demonstrer hvilke</w:t>
            </w:r>
            <w:r w:rsidR="001045FB" w:rsidRPr="438A3184">
              <w:rPr>
                <w:szCs w:val="20"/>
                <w:lang w:val="nb-NO"/>
              </w:rPr>
              <w:t xml:space="preserve"> brukerstøtte </w:t>
            </w:r>
            <w:r w:rsidR="009C6971" w:rsidRPr="438A3184">
              <w:rPr>
                <w:szCs w:val="20"/>
                <w:lang w:val="nb-NO"/>
              </w:rPr>
              <w:t>og språk som støttes.</w:t>
            </w:r>
          </w:p>
        </w:tc>
        <w:tc>
          <w:tcPr>
            <w:tcW w:w="415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23141B" w14:textId="77777777" w:rsidR="009F654E" w:rsidRPr="003A0209" w:rsidRDefault="009F654E">
            <w:pPr>
              <w:spacing w:after="0"/>
              <w:rPr>
                <w:szCs w:val="20"/>
                <w:lang w:val="nb-NO"/>
              </w:rPr>
            </w:pPr>
          </w:p>
        </w:tc>
      </w:tr>
    </w:tbl>
    <w:p w14:paraId="1F3B1409" w14:textId="77777777" w:rsidR="009F654E" w:rsidRPr="003A0209" w:rsidRDefault="009F654E">
      <w:pPr>
        <w:spacing w:after="40"/>
        <w:rPr>
          <w:lang w:val="nb-NO"/>
        </w:rPr>
      </w:pPr>
    </w:p>
    <w:p w14:paraId="562C75D1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 w:type="page"/>
      </w:r>
    </w:p>
    <w:p w14:paraId="250C75F7" w14:textId="77777777" w:rsidR="009F654E" w:rsidRDefault="00CA16A8">
      <w:pPr>
        <w:pStyle w:val="Overskrift1"/>
      </w:pPr>
      <w:bookmarkStart w:id="7" w:name="_Toc240023769"/>
      <w:r>
        <w:lastRenderedPageBreak/>
        <w:t xml:space="preserve">6. Krav </w:t>
      </w:r>
      <w:proofErr w:type="spellStart"/>
      <w:r>
        <w:t>til</w:t>
      </w:r>
      <w:proofErr w:type="spellEnd"/>
      <w:r>
        <w:t xml:space="preserve"> IKT-</w:t>
      </w:r>
      <w:proofErr w:type="spellStart"/>
      <w:r>
        <w:t>arkitektur</w:t>
      </w:r>
      <w:bookmarkEnd w:id="7"/>
      <w:proofErr w:type="spellEnd"/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2977"/>
        <w:gridCol w:w="992"/>
        <w:gridCol w:w="1276"/>
        <w:gridCol w:w="1418"/>
        <w:gridCol w:w="6939"/>
      </w:tblGrid>
      <w:tr w:rsidR="009F654E" w14:paraId="7A638D19" w14:textId="77777777" w:rsidTr="005F7BD4">
        <w:trPr>
          <w:tblHeader/>
          <w:jc w:val="center"/>
        </w:trPr>
        <w:tc>
          <w:tcPr>
            <w:tcW w:w="4679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6E7DE8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9633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28B304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57CB6BE1" w14:textId="77777777" w:rsidTr="005F7BD4">
        <w:trPr>
          <w:tblHeader/>
          <w:jc w:val="center"/>
        </w:trPr>
        <w:tc>
          <w:tcPr>
            <w:tcW w:w="710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B24187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2977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8670AC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992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FAD239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D6E0D7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1418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9C3BF4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6939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2F9974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9F654E" w:rsidRPr="002A53D8" w14:paraId="69F86A7A" w14:textId="77777777" w:rsidTr="005F7BD4">
        <w:trPr>
          <w:cantSplit/>
          <w:jc w:val="center"/>
        </w:trPr>
        <w:tc>
          <w:tcPr>
            <w:tcW w:w="71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1B6B56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6.1</w:t>
            </w:r>
          </w:p>
        </w:tc>
        <w:tc>
          <w:tcPr>
            <w:tcW w:w="297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90B4FD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 xml:space="preserve">Tjenesteorientering: Asker kommune benytter </w:t>
            </w:r>
            <w:proofErr w:type="spellStart"/>
            <w:r w:rsidRPr="003A0209">
              <w:rPr>
                <w:sz w:val="16"/>
                <w:lang w:val="nb-NO"/>
              </w:rPr>
              <w:t>Anypoint</w:t>
            </w:r>
            <w:proofErr w:type="spellEnd"/>
            <w:r w:rsidRPr="003A0209">
              <w:rPr>
                <w:sz w:val="16"/>
                <w:lang w:val="nb-NO"/>
              </w:rPr>
              <w:t xml:space="preserve"> Platform (Mule) som mellomvare lokalt.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A0BFBF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4355AD" w14:textId="77777777" w:rsidR="009F654E" w:rsidRDefault="009F654E">
            <w:pPr>
              <w:spacing w:after="0"/>
              <w:jc w:val="center"/>
            </w:pPr>
          </w:p>
        </w:tc>
        <w:tc>
          <w:tcPr>
            <w:tcW w:w="141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BEE629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tilbyders forhold til bruk av mellomvare i tilbudt løsning.</w:t>
            </w:r>
          </w:p>
        </w:tc>
        <w:tc>
          <w:tcPr>
            <w:tcW w:w="693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965116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:rsidRPr="002A53D8" w14:paraId="2169F8EB" w14:textId="77777777" w:rsidTr="005F7BD4">
        <w:trPr>
          <w:cantSplit/>
          <w:jc w:val="center"/>
        </w:trPr>
        <w:tc>
          <w:tcPr>
            <w:tcW w:w="7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44821B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6.2</w:t>
            </w:r>
          </w:p>
        </w:tc>
        <w:tc>
          <w:tcPr>
            <w:tcW w:w="29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C1BBA3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bør kunne utveksle og dele data med andre systemer gjennom standardiserte grensesnitt, for eksempel REST API.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A26931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F4E37C" w14:textId="77777777" w:rsidR="009F654E" w:rsidRDefault="009F654E">
            <w:pPr>
              <w:spacing w:after="0"/>
              <w:jc w:val="center"/>
            </w:pPr>
          </w:p>
        </w:tc>
        <w:tc>
          <w:tcPr>
            <w:tcW w:w="14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E13EC9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hvilke API-</w:t>
            </w:r>
            <w:proofErr w:type="gramStart"/>
            <w:r w:rsidRPr="003A0209">
              <w:rPr>
                <w:sz w:val="16"/>
                <w:lang w:val="nb-NO"/>
              </w:rPr>
              <w:t>er løsningen</w:t>
            </w:r>
            <w:proofErr w:type="gramEnd"/>
            <w:r w:rsidRPr="003A0209">
              <w:rPr>
                <w:sz w:val="16"/>
                <w:lang w:val="nb-NO"/>
              </w:rPr>
              <w:t xml:space="preserve"> tilbyr.</w:t>
            </w:r>
          </w:p>
        </w:tc>
        <w:tc>
          <w:tcPr>
            <w:tcW w:w="6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FB30F8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46F11D98" w14:textId="77777777" w:rsidTr="005F7BD4">
        <w:trPr>
          <w:cantSplit/>
          <w:jc w:val="center"/>
        </w:trPr>
        <w:tc>
          <w:tcPr>
            <w:tcW w:w="71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3F6B65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6.3</w:t>
            </w:r>
          </w:p>
        </w:tc>
        <w:tc>
          <w:tcPr>
            <w:tcW w:w="297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B3605E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 xml:space="preserve">Det bør være tydelig hvordan løsningen kan motta og </w:t>
            </w:r>
            <w:proofErr w:type="gramStart"/>
            <w:r w:rsidRPr="003A0209">
              <w:rPr>
                <w:sz w:val="16"/>
                <w:lang w:val="nb-NO"/>
              </w:rPr>
              <w:t>avgi</w:t>
            </w:r>
            <w:proofErr w:type="gramEnd"/>
            <w:r w:rsidRPr="003A0209">
              <w:rPr>
                <w:sz w:val="16"/>
                <w:lang w:val="nb-NO"/>
              </w:rPr>
              <w:t xml:space="preserve"> data til systemene den skal </w:t>
            </w:r>
            <w:proofErr w:type="gramStart"/>
            <w:r w:rsidRPr="003A0209">
              <w:rPr>
                <w:sz w:val="16"/>
                <w:lang w:val="nb-NO"/>
              </w:rPr>
              <w:t>integreres</w:t>
            </w:r>
            <w:proofErr w:type="gramEnd"/>
            <w:r w:rsidRPr="003A0209">
              <w:rPr>
                <w:sz w:val="16"/>
                <w:lang w:val="nb-NO"/>
              </w:rPr>
              <w:t xml:space="preserve"> med.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79EA3B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A6542E" w14:textId="77777777" w:rsidR="009F654E" w:rsidRDefault="009F654E">
            <w:pPr>
              <w:spacing w:after="0"/>
              <w:jc w:val="center"/>
            </w:pPr>
          </w:p>
        </w:tc>
        <w:tc>
          <w:tcPr>
            <w:tcW w:w="141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9A15D1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tilbyders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foretrukne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integrasjonsarkitektur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693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41E394" w14:textId="77777777" w:rsidR="009F654E" w:rsidRDefault="009F654E">
            <w:pPr>
              <w:spacing w:after="0"/>
            </w:pPr>
          </w:p>
        </w:tc>
      </w:tr>
      <w:tr w:rsidR="009F654E" w14:paraId="72B346F6" w14:textId="77777777" w:rsidTr="005F7BD4">
        <w:trPr>
          <w:cantSplit/>
          <w:jc w:val="center"/>
        </w:trPr>
        <w:tc>
          <w:tcPr>
            <w:tcW w:w="7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4ACDD9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6.4</w:t>
            </w:r>
          </w:p>
        </w:tc>
        <w:tc>
          <w:tcPr>
            <w:tcW w:w="29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092610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 xml:space="preserve">Løsningen bør tidligere ha vært </w:t>
            </w:r>
            <w:proofErr w:type="gramStart"/>
            <w:r w:rsidRPr="003A0209">
              <w:rPr>
                <w:sz w:val="16"/>
                <w:lang w:val="nb-NO"/>
              </w:rPr>
              <w:t>integrert</w:t>
            </w:r>
            <w:proofErr w:type="gramEnd"/>
            <w:r w:rsidRPr="003A0209">
              <w:rPr>
                <w:sz w:val="16"/>
                <w:lang w:val="nb-NO"/>
              </w:rPr>
              <w:t xml:space="preserve"> med relevante løsninger.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73C574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2B00AE" w14:textId="77777777" w:rsidR="009F654E" w:rsidRDefault="009F654E">
            <w:pPr>
              <w:spacing w:after="0"/>
              <w:jc w:val="center"/>
            </w:pPr>
          </w:p>
        </w:tc>
        <w:tc>
          <w:tcPr>
            <w:tcW w:w="14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4733BA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tidligere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relevante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integrasjoner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6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C6D796" w14:textId="77777777" w:rsidR="009F654E" w:rsidRDefault="009F654E">
            <w:pPr>
              <w:spacing w:after="0"/>
            </w:pPr>
          </w:p>
        </w:tc>
      </w:tr>
    </w:tbl>
    <w:p w14:paraId="6E1831B3" w14:textId="77777777" w:rsidR="009F654E" w:rsidRDefault="009F654E">
      <w:pPr>
        <w:spacing w:after="40"/>
      </w:pPr>
    </w:p>
    <w:p w14:paraId="54E11D2A" w14:textId="77777777" w:rsidR="009F654E" w:rsidRDefault="00CA16A8">
      <w:r>
        <w:br w:type="page"/>
      </w:r>
    </w:p>
    <w:p w14:paraId="3D1778D9" w14:textId="77777777" w:rsidR="009F654E" w:rsidRDefault="00CA16A8">
      <w:pPr>
        <w:pStyle w:val="Overskrift1"/>
      </w:pPr>
      <w:bookmarkStart w:id="8" w:name="_Toc240023770"/>
      <w:r>
        <w:lastRenderedPageBreak/>
        <w:t xml:space="preserve">7. Krav </w:t>
      </w:r>
      <w:proofErr w:type="spellStart"/>
      <w:r>
        <w:t>til</w:t>
      </w:r>
      <w:proofErr w:type="spellEnd"/>
      <w:r>
        <w:t xml:space="preserve"> </w:t>
      </w:r>
      <w:proofErr w:type="spellStart"/>
      <w:r>
        <w:t>digitalt</w:t>
      </w:r>
      <w:proofErr w:type="spellEnd"/>
      <w:r>
        <w:t xml:space="preserve"> </w:t>
      </w:r>
      <w:proofErr w:type="spellStart"/>
      <w:r>
        <w:t>økosystem</w:t>
      </w:r>
      <w:bookmarkEnd w:id="8"/>
      <w:proofErr w:type="spellEnd"/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2409"/>
        <w:gridCol w:w="993"/>
        <w:gridCol w:w="1275"/>
        <w:gridCol w:w="2127"/>
        <w:gridCol w:w="6833"/>
      </w:tblGrid>
      <w:tr w:rsidR="009F654E" w14:paraId="2106561E" w14:textId="77777777" w:rsidTr="005F7BD4">
        <w:trPr>
          <w:tblHeader/>
          <w:jc w:val="center"/>
        </w:trPr>
        <w:tc>
          <w:tcPr>
            <w:tcW w:w="3865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0B1108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10235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D4FDBE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64A54990" w14:textId="77777777" w:rsidTr="005F7BD4">
        <w:trPr>
          <w:tblHeader/>
          <w:jc w:val="center"/>
        </w:trPr>
        <w:tc>
          <w:tcPr>
            <w:tcW w:w="463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A038FD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2409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896BC5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993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D1938A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BEDBF0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2127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279A0B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6833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57220F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9F654E" w:rsidRPr="002A53D8" w14:paraId="66B0BC68" w14:textId="77777777" w:rsidTr="005F7BD4">
        <w:trPr>
          <w:cantSplit/>
          <w:jc w:val="center"/>
        </w:trPr>
        <w:tc>
          <w:tcPr>
            <w:tcW w:w="46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66F55D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7.1</w:t>
            </w: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559E12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bør tilby åpne API-er.</w:t>
            </w:r>
          </w:p>
        </w:tc>
        <w:tc>
          <w:tcPr>
            <w:tcW w:w="99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23A612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126E5D" w14:textId="77777777" w:rsidR="009F654E" w:rsidRDefault="009F654E">
            <w:pPr>
              <w:spacing w:after="0"/>
              <w:jc w:val="center"/>
            </w:pPr>
          </w:p>
        </w:tc>
        <w:tc>
          <w:tcPr>
            <w:tcW w:w="21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7BFA94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hvordan løsningen innfrir dette.</w:t>
            </w:r>
          </w:p>
        </w:tc>
        <w:tc>
          <w:tcPr>
            <w:tcW w:w="683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E403A5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:rsidRPr="002A53D8" w14:paraId="3943881E" w14:textId="77777777" w:rsidTr="005F7BD4">
        <w:trPr>
          <w:cantSplit/>
          <w:jc w:val="center"/>
        </w:trPr>
        <w:tc>
          <w:tcPr>
            <w:tcW w:w="4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FEB448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7.2</w:t>
            </w: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D2DE07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Informasjonsflyt gjennom API-ene bør kunne sikres med autentisering og autorisasjon.</w:t>
            </w:r>
          </w:p>
        </w:tc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F09677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431CDC" w14:textId="77777777" w:rsidR="009F654E" w:rsidRDefault="009F654E">
            <w:pPr>
              <w:spacing w:after="0"/>
              <w:jc w:val="center"/>
            </w:pP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5A9D5D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hvordan løsningen ivaretar dette.</w:t>
            </w:r>
          </w:p>
        </w:tc>
        <w:tc>
          <w:tcPr>
            <w:tcW w:w="683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E398E2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:rsidRPr="002A53D8" w14:paraId="3DAF7183" w14:textId="77777777" w:rsidTr="005F7BD4">
        <w:trPr>
          <w:cantSplit/>
          <w:jc w:val="center"/>
        </w:trPr>
        <w:tc>
          <w:tcPr>
            <w:tcW w:w="46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CA237E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7.3</w:t>
            </w: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019D47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Innhold bør kunne utveksles i standardiserte formater som XML eller JSON.</w:t>
            </w:r>
          </w:p>
        </w:tc>
        <w:tc>
          <w:tcPr>
            <w:tcW w:w="99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A999D3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287F21" w14:textId="77777777" w:rsidR="009F654E" w:rsidRDefault="009F654E">
            <w:pPr>
              <w:spacing w:after="0"/>
              <w:jc w:val="center"/>
            </w:pPr>
          </w:p>
        </w:tc>
        <w:tc>
          <w:tcPr>
            <w:tcW w:w="21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64407C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hvilke formater som brukes ved datautveksling.</w:t>
            </w:r>
          </w:p>
        </w:tc>
        <w:tc>
          <w:tcPr>
            <w:tcW w:w="683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E93A62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:rsidRPr="002A53D8" w14:paraId="185ED126" w14:textId="77777777" w:rsidTr="005F7BD4">
        <w:trPr>
          <w:cantSplit/>
          <w:jc w:val="center"/>
        </w:trPr>
        <w:tc>
          <w:tcPr>
            <w:tcW w:w="4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937B7B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7.4</w:t>
            </w:r>
          </w:p>
        </w:tc>
        <w:tc>
          <w:tcPr>
            <w:tcW w:w="240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2CCF4A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 xml:space="preserve">Løsningen bør kunne eksponere hendelsesbasert informasjon slik at andre systemer kan motta hendelser, for eksempel gjennom </w:t>
            </w:r>
            <w:proofErr w:type="spellStart"/>
            <w:r w:rsidRPr="003A0209">
              <w:rPr>
                <w:sz w:val="16"/>
                <w:lang w:val="nb-NO"/>
              </w:rPr>
              <w:t>WebHooks</w:t>
            </w:r>
            <w:proofErr w:type="spellEnd"/>
            <w:r w:rsidRPr="003A0209">
              <w:rPr>
                <w:sz w:val="16"/>
                <w:lang w:val="nb-NO"/>
              </w:rPr>
              <w:t xml:space="preserve"> eller </w:t>
            </w:r>
            <w:proofErr w:type="spellStart"/>
            <w:r w:rsidRPr="003A0209">
              <w:rPr>
                <w:sz w:val="16"/>
                <w:lang w:val="nb-NO"/>
              </w:rPr>
              <w:t>publish</w:t>
            </w:r>
            <w:proofErr w:type="spellEnd"/>
            <w:r w:rsidRPr="003A0209">
              <w:rPr>
                <w:sz w:val="16"/>
                <w:lang w:val="nb-NO"/>
              </w:rPr>
              <w:t>/</w:t>
            </w:r>
            <w:proofErr w:type="spellStart"/>
            <w:r w:rsidRPr="003A0209">
              <w:rPr>
                <w:sz w:val="16"/>
                <w:lang w:val="nb-NO"/>
              </w:rPr>
              <w:t>subscribe</w:t>
            </w:r>
            <w:proofErr w:type="spellEnd"/>
            <w:r w:rsidRPr="003A0209">
              <w:rPr>
                <w:sz w:val="16"/>
                <w:lang w:val="nb-NO"/>
              </w:rPr>
              <w:t>.</w:t>
            </w:r>
          </w:p>
        </w:tc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B59058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4BA73E" w14:textId="77777777" w:rsidR="009F654E" w:rsidRDefault="009F654E">
            <w:pPr>
              <w:spacing w:after="0"/>
              <w:jc w:val="center"/>
            </w:pP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AED18F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funksjonaliteten for hendelsesbasert informasjonsutveksling.</w:t>
            </w:r>
          </w:p>
        </w:tc>
        <w:tc>
          <w:tcPr>
            <w:tcW w:w="683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B3F2EB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04B91660" w14:textId="77777777" w:rsidTr="005F7BD4">
        <w:trPr>
          <w:cantSplit/>
          <w:jc w:val="center"/>
        </w:trPr>
        <w:tc>
          <w:tcPr>
            <w:tcW w:w="46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CE0164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7.5</w:t>
            </w:r>
          </w:p>
        </w:tc>
        <w:tc>
          <w:tcPr>
            <w:tcW w:w="240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C27E54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bør kunne utveksle data sikkert og kryptert, for eksempel med HTTPS/TLS eller SFTP.</w:t>
            </w:r>
          </w:p>
        </w:tc>
        <w:tc>
          <w:tcPr>
            <w:tcW w:w="99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E348B2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34F5C7" w14:textId="77777777" w:rsidR="009F654E" w:rsidRDefault="009F654E">
            <w:pPr>
              <w:spacing w:after="0"/>
              <w:jc w:val="center"/>
            </w:pPr>
          </w:p>
        </w:tc>
        <w:tc>
          <w:tcPr>
            <w:tcW w:w="2127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398537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datautveksling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krypteres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683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4020A7" w14:textId="77777777" w:rsidR="009F654E" w:rsidRDefault="009F654E">
            <w:pPr>
              <w:spacing w:after="0"/>
            </w:pPr>
          </w:p>
        </w:tc>
      </w:tr>
    </w:tbl>
    <w:p w14:paraId="1D7B270A" w14:textId="77777777" w:rsidR="009F654E" w:rsidRDefault="009F654E">
      <w:pPr>
        <w:spacing w:after="40"/>
      </w:pPr>
    </w:p>
    <w:p w14:paraId="4F904CB7" w14:textId="77777777" w:rsidR="009F654E" w:rsidRDefault="00CA16A8">
      <w:r>
        <w:br w:type="page"/>
      </w:r>
    </w:p>
    <w:p w14:paraId="3A328388" w14:textId="77777777" w:rsidR="009F654E" w:rsidRPr="003A0209" w:rsidRDefault="00CA16A8">
      <w:pPr>
        <w:pStyle w:val="Overskrift1"/>
        <w:rPr>
          <w:lang w:val="nb-NO"/>
        </w:rPr>
      </w:pPr>
      <w:bookmarkStart w:id="9" w:name="_Toc240023771"/>
      <w:r w:rsidRPr="003A0209">
        <w:rPr>
          <w:lang w:val="nb-NO"/>
        </w:rPr>
        <w:lastRenderedPageBreak/>
        <w:t>8. Krav til identitets- og tilgangsstyring (IDM/IAM)</w:t>
      </w:r>
      <w:bookmarkEnd w:id="9"/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3260"/>
        <w:gridCol w:w="992"/>
        <w:gridCol w:w="1276"/>
        <w:gridCol w:w="2693"/>
        <w:gridCol w:w="5415"/>
      </w:tblGrid>
      <w:tr w:rsidR="009F654E" w14:paraId="4C0F61C4" w14:textId="77777777" w:rsidTr="005F7BD4">
        <w:trPr>
          <w:tblHeader/>
          <w:jc w:val="center"/>
        </w:trPr>
        <w:tc>
          <w:tcPr>
            <w:tcW w:w="4715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07507F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9384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4953FD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7AC12804" w14:textId="77777777" w:rsidTr="005F7BD4">
        <w:trPr>
          <w:tblHeader/>
          <w:jc w:val="center"/>
        </w:trPr>
        <w:tc>
          <w:tcPr>
            <w:tcW w:w="463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23E958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3260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66ABA2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992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4A2C72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CB3F41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2693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220F31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5415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24053E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9F654E" w:rsidRPr="002A53D8" w14:paraId="4F193DCF" w14:textId="77777777" w:rsidTr="005F7BD4">
        <w:trPr>
          <w:cantSplit/>
          <w:jc w:val="center"/>
        </w:trPr>
        <w:tc>
          <w:tcPr>
            <w:tcW w:w="46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0C7173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8.1</w:t>
            </w:r>
          </w:p>
        </w:tc>
        <w:tc>
          <w:tcPr>
            <w:tcW w:w="326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3E593F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 xml:space="preserve">Løsningen bør kunne </w:t>
            </w:r>
            <w:proofErr w:type="gramStart"/>
            <w:r w:rsidRPr="003A0209">
              <w:rPr>
                <w:sz w:val="16"/>
                <w:lang w:val="nb-NO"/>
              </w:rPr>
              <w:t>integreres</w:t>
            </w:r>
            <w:proofErr w:type="gramEnd"/>
            <w:r w:rsidRPr="003A0209">
              <w:rPr>
                <w:sz w:val="16"/>
                <w:lang w:val="nb-NO"/>
              </w:rPr>
              <w:t xml:space="preserve"> med kommunens IDM-plattform for automatisert oppretting av brukere samt tildeling av roller og tilganger.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FF8147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971CD3" w14:textId="77777777" w:rsidR="009F654E" w:rsidRDefault="009F654E">
            <w:pPr>
              <w:spacing w:after="0"/>
              <w:jc w:val="center"/>
            </w:pPr>
          </w:p>
        </w:tc>
        <w:tc>
          <w:tcPr>
            <w:tcW w:w="2693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C9ED5C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hvordan brukerhåndteringen kan automatiseres.</w:t>
            </w:r>
          </w:p>
        </w:tc>
        <w:tc>
          <w:tcPr>
            <w:tcW w:w="541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1F701D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:rsidRPr="002A53D8" w14:paraId="4955F7EE" w14:textId="77777777" w:rsidTr="005F7BD4">
        <w:trPr>
          <w:cantSplit/>
          <w:jc w:val="center"/>
        </w:trPr>
        <w:tc>
          <w:tcPr>
            <w:tcW w:w="4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94EA91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8.2</w:t>
            </w:r>
          </w:p>
        </w:tc>
        <w:tc>
          <w:tcPr>
            <w:tcW w:w="32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A5FBD6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 xml:space="preserve">Løsningen bør støtte Single </w:t>
            </w:r>
            <w:proofErr w:type="spellStart"/>
            <w:r w:rsidRPr="003A0209">
              <w:rPr>
                <w:sz w:val="16"/>
                <w:lang w:val="nb-NO"/>
              </w:rPr>
              <w:t>Sign</w:t>
            </w:r>
            <w:proofErr w:type="spellEnd"/>
            <w:r w:rsidRPr="003A0209">
              <w:rPr>
                <w:sz w:val="16"/>
                <w:lang w:val="nb-NO"/>
              </w:rPr>
              <w:t>-On (SSO) med Microsoft Entra ID eller tilsvarende katalogtjeneste.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3CF57F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EFCA41" w14:textId="77777777" w:rsidR="009F654E" w:rsidRDefault="009F654E">
            <w:pPr>
              <w:spacing w:after="0"/>
              <w:jc w:val="center"/>
            </w:pPr>
          </w:p>
        </w:tc>
        <w:tc>
          <w:tcPr>
            <w:tcW w:w="26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5C6BE6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hvordan løsningen støtter SSO.</w:t>
            </w:r>
          </w:p>
        </w:tc>
        <w:tc>
          <w:tcPr>
            <w:tcW w:w="541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96A722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</w:tbl>
    <w:p w14:paraId="5B95CD12" w14:textId="77777777" w:rsidR="009F654E" w:rsidRPr="003A0209" w:rsidRDefault="009F654E">
      <w:pPr>
        <w:spacing w:after="40"/>
        <w:rPr>
          <w:lang w:val="nb-NO"/>
        </w:rPr>
      </w:pPr>
    </w:p>
    <w:p w14:paraId="5220BBB2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 w:type="page"/>
      </w:r>
    </w:p>
    <w:p w14:paraId="5A264DC9" w14:textId="77777777" w:rsidR="009F654E" w:rsidRDefault="00CA16A8">
      <w:pPr>
        <w:pStyle w:val="Overskrift1"/>
      </w:pPr>
      <w:bookmarkStart w:id="10" w:name="_Toc240023772"/>
      <w:r>
        <w:lastRenderedPageBreak/>
        <w:t xml:space="preserve">9. Krav </w:t>
      </w:r>
      <w:proofErr w:type="spellStart"/>
      <w:r>
        <w:t>til</w:t>
      </w:r>
      <w:proofErr w:type="spellEnd"/>
      <w:r>
        <w:t xml:space="preserve"> </w:t>
      </w:r>
      <w:proofErr w:type="spellStart"/>
      <w:r>
        <w:t>infrastruktur</w:t>
      </w:r>
      <w:bookmarkEnd w:id="10"/>
      <w:proofErr w:type="spellEnd"/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119"/>
        <w:gridCol w:w="850"/>
        <w:gridCol w:w="1276"/>
        <w:gridCol w:w="2552"/>
        <w:gridCol w:w="5698"/>
      </w:tblGrid>
      <w:tr w:rsidR="009F654E" w14:paraId="5FAB8AFE" w14:textId="77777777" w:rsidTr="005F7BD4">
        <w:trPr>
          <w:tblHeader/>
          <w:jc w:val="center"/>
        </w:trPr>
        <w:tc>
          <w:tcPr>
            <w:tcW w:w="4573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49BE5D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9526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A4E312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0D90C5E7" w14:textId="77777777" w:rsidTr="005F7BD4">
        <w:trPr>
          <w:tblHeader/>
          <w:jc w:val="center"/>
        </w:trPr>
        <w:tc>
          <w:tcPr>
            <w:tcW w:w="604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6D0DD8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3119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ABE669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850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B304B4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57E57B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2552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1F2377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5698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1D03A5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9F654E" w:rsidRPr="002A53D8" w14:paraId="13F9F1AC" w14:textId="77777777" w:rsidTr="005F7BD4">
        <w:trPr>
          <w:cantSplit/>
          <w:jc w:val="center"/>
        </w:trPr>
        <w:tc>
          <w:tcPr>
            <w:tcW w:w="60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3CC48D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9.1</w:t>
            </w:r>
          </w:p>
        </w:tc>
        <w:tc>
          <w:tcPr>
            <w:tcW w:w="31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4EA402" w14:textId="77777777" w:rsidR="009F654E" w:rsidRDefault="00CA16A8">
            <w:pPr>
              <w:spacing w:after="0"/>
            </w:pPr>
            <w:r w:rsidRPr="003A0209">
              <w:rPr>
                <w:sz w:val="16"/>
                <w:lang w:val="nb-NO"/>
              </w:rPr>
              <w:t xml:space="preserve">Løsningen skal støtte siste versjon av moderne nettlesere for PC og Mac, som Microsoft Edge, Apple Safari, </w:t>
            </w:r>
            <w:proofErr w:type="spellStart"/>
            <w:r w:rsidRPr="003A0209">
              <w:rPr>
                <w:sz w:val="16"/>
                <w:lang w:val="nb-NO"/>
              </w:rPr>
              <w:t>Firefox</w:t>
            </w:r>
            <w:proofErr w:type="spellEnd"/>
            <w:r w:rsidRPr="003A0209">
              <w:rPr>
                <w:sz w:val="16"/>
                <w:lang w:val="nb-NO"/>
              </w:rPr>
              <w:t xml:space="preserve"> og Google Chrome. </w:t>
            </w:r>
            <w:r>
              <w:rPr>
                <w:sz w:val="16"/>
              </w:rPr>
              <w:t xml:space="preserve">Det </w:t>
            </w:r>
            <w:proofErr w:type="spellStart"/>
            <w:r>
              <w:rPr>
                <w:sz w:val="16"/>
              </w:rPr>
              <w:t>skal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ikke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være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behov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nettleserutvidelser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85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CEDFC7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CB595B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244EE0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hvordan dette er ivaretatt.</w:t>
            </w:r>
          </w:p>
        </w:tc>
        <w:tc>
          <w:tcPr>
            <w:tcW w:w="569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9C8D39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7F1F3C2C" w14:textId="77777777" w:rsidTr="005F7BD4">
        <w:trPr>
          <w:cantSplit/>
          <w:jc w:val="center"/>
        </w:trPr>
        <w:tc>
          <w:tcPr>
            <w:tcW w:w="60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A4AA1C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9.2</w:t>
            </w:r>
          </w:p>
        </w:tc>
        <w:tc>
          <w:tcPr>
            <w:tcW w:w="31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3BE279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Det bør være tydelig hvilke krav løsningen har til sertifikater, sikre kommunikasjonsprotokoller og åpninger i brannmur.</w:t>
            </w:r>
          </w:p>
        </w:tc>
        <w:tc>
          <w:tcPr>
            <w:tcW w:w="8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AB5961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5E05EE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6844C3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eventuelle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krav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6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C17F8B" w14:textId="77777777" w:rsidR="009F654E" w:rsidRDefault="009F654E">
            <w:pPr>
              <w:spacing w:after="0"/>
            </w:pPr>
          </w:p>
        </w:tc>
      </w:tr>
      <w:tr w:rsidR="009F654E" w:rsidRPr="002A53D8" w14:paraId="3A4A1A1C" w14:textId="77777777" w:rsidTr="005F7BD4">
        <w:trPr>
          <w:cantSplit/>
          <w:jc w:val="center"/>
        </w:trPr>
        <w:tc>
          <w:tcPr>
            <w:tcW w:w="60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B70498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9.3</w:t>
            </w:r>
          </w:p>
        </w:tc>
        <w:tc>
          <w:tcPr>
            <w:tcW w:w="31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6D3440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bør fungere konsistent i innebygget nettleser i Apple iOS, Android og på PC.</w:t>
            </w:r>
          </w:p>
        </w:tc>
        <w:tc>
          <w:tcPr>
            <w:tcW w:w="85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306AE9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4F7224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E73445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støttede plattformer og eventuelle begrensninger.</w:t>
            </w:r>
          </w:p>
        </w:tc>
        <w:tc>
          <w:tcPr>
            <w:tcW w:w="569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E48A43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:rsidRPr="002A53D8" w14:paraId="65619600" w14:textId="77777777" w:rsidTr="005F7BD4">
        <w:trPr>
          <w:cantSplit/>
          <w:jc w:val="center"/>
        </w:trPr>
        <w:tc>
          <w:tcPr>
            <w:tcW w:w="60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9A3CAD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9.4</w:t>
            </w:r>
          </w:p>
        </w:tc>
        <w:tc>
          <w:tcPr>
            <w:tcW w:w="31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BDBC91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Leverandøren bør teste om produktet påvirkes av relevante oppdateringer og sikkerhetsoppdateringer fra andre leverandører, og varsle kunden ved kjente problemer.</w:t>
            </w:r>
          </w:p>
        </w:tc>
        <w:tc>
          <w:tcPr>
            <w:tcW w:w="8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27B56C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F40DEB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75FE61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rutiner for kompatibilitetstesting og varsling.</w:t>
            </w:r>
          </w:p>
        </w:tc>
        <w:tc>
          <w:tcPr>
            <w:tcW w:w="56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A52294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</w:tbl>
    <w:p w14:paraId="007DCDA8" w14:textId="77777777" w:rsidR="009F654E" w:rsidRPr="003A0209" w:rsidRDefault="009F654E">
      <w:pPr>
        <w:spacing w:after="40"/>
        <w:rPr>
          <w:lang w:val="nb-NO"/>
        </w:rPr>
      </w:pPr>
    </w:p>
    <w:p w14:paraId="450EA2D7" w14:textId="77777777" w:rsidR="009F654E" w:rsidRPr="003A0209" w:rsidRDefault="00CA16A8">
      <w:pPr>
        <w:rPr>
          <w:lang w:val="nb-NO"/>
        </w:rPr>
      </w:pPr>
      <w:r w:rsidRPr="003A0209">
        <w:rPr>
          <w:lang w:val="nb-NO"/>
        </w:rPr>
        <w:br w:type="page"/>
      </w:r>
    </w:p>
    <w:p w14:paraId="733C22B2" w14:textId="77777777" w:rsidR="009F654E" w:rsidRDefault="00CA16A8">
      <w:pPr>
        <w:pStyle w:val="Overskrift1"/>
      </w:pPr>
      <w:bookmarkStart w:id="11" w:name="_Toc240023773"/>
      <w:r>
        <w:lastRenderedPageBreak/>
        <w:t xml:space="preserve">10. Krav </w:t>
      </w:r>
      <w:proofErr w:type="spellStart"/>
      <w:r>
        <w:t>til</w:t>
      </w:r>
      <w:proofErr w:type="spellEnd"/>
      <w:r>
        <w:t xml:space="preserve"> </w:t>
      </w:r>
      <w:proofErr w:type="spellStart"/>
      <w:r>
        <w:t>skytjenester</w:t>
      </w:r>
      <w:bookmarkEnd w:id="11"/>
      <w:proofErr w:type="spellEnd"/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276"/>
        <w:gridCol w:w="2410"/>
        <w:gridCol w:w="5769"/>
      </w:tblGrid>
      <w:tr w:rsidR="009F654E" w14:paraId="14ABA8A4" w14:textId="77777777" w:rsidTr="005F7BD4">
        <w:trPr>
          <w:tblHeader/>
          <w:jc w:val="center"/>
        </w:trPr>
        <w:tc>
          <w:tcPr>
            <w:tcW w:w="4786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59EA08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9455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699671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233F07B9" w14:textId="77777777" w:rsidTr="005F7BD4">
        <w:trPr>
          <w:tblHeader/>
          <w:jc w:val="center"/>
        </w:trPr>
        <w:tc>
          <w:tcPr>
            <w:tcW w:w="534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3BEDD1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3402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CE6596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850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B25F63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9B4BDA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2410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B217F0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5769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D25B29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9F654E" w:rsidRPr="002A53D8" w14:paraId="66AAE9E0" w14:textId="77777777" w:rsidTr="005F7BD4">
        <w:trPr>
          <w:cantSplit/>
          <w:jc w:val="center"/>
        </w:trPr>
        <w:tc>
          <w:tcPr>
            <w:tcW w:w="53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303DE6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10.1</w:t>
            </w:r>
          </w:p>
        </w:tc>
        <w:tc>
          <w:tcPr>
            <w:tcW w:w="340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0B74C4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Kommunikasjon mellom sky og eventuelle lokale løsninger må være ivaretatt og beskrevet, herunder dataoverføringer og integrasjoner.</w:t>
            </w:r>
          </w:p>
        </w:tc>
        <w:tc>
          <w:tcPr>
            <w:tcW w:w="85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D80D74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D355C9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311C1A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Legg ved skisse som beskriver kommunikasjonen fra kunden til tjenesten.</w:t>
            </w:r>
          </w:p>
        </w:tc>
        <w:tc>
          <w:tcPr>
            <w:tcW w:w="576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81F0B1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1306FA0C" w14:textId="77777777" w:rsidTr="005F7BD4">
        <w:trPr>
          <w:cantSplit/>
          <w:jc w:val="center"/>
        </w:trPr>
        <w:tc>
          <w:tcPr>
            <w:tcW w:w="5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C6642A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10.2</w:t>
            </w:r>
          </w:p>
        </w:tc>
        <w:tc>
          <w:tcPr>
            <w:tcW w:w="34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E01F82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må sikre god segregering av data mellom kunder og mellom tjenester innad i kommunen.</w:t>
            </w:r>
          </w:p>
        </w:tc>
        <w:tc>
          <w:tcPr>
            <w:tcW w:w="8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9E9496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7AAFBA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5FA8A4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7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EE48EE" w14:textId="77777777" w:rsidR="009F654E" w:rsidRDefault="009F654E">
            <w:pPr>
              <w:spacing w:after="0"/>
            </w:pPr>
          </w:p>
        </w:tc>
      </w:tr>
      <w:tr w:rsidR="009F654E" w14:paraId="53835032" w14:textId="77777777" w:rsidTr="005F7BD4">
        <w:trPr>
          <w:cantSplit/>
          <w:jc w:val="center"/>
        </w:trPr>
        <w:tc>
          <w:tcPr>
            <w:tcW w:w="53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CCD63E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10.3</w:t>
            </w:r>
          </w:p>
        </w:tc>
        <w:tc>
          <w:tcPr>
            <w:tcW w:w="340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3BBD90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Leverandøren skal ha etablerte løsninger for sikkerhetskopiering og reservedrift.</w:t>
            </w:r>
          </w:p>
        </w:tc>
        <w:tc>
          <w:tcPr>
            <w:tcW w:w="85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4C912D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08EB2C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7924F2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rutiner</w:t>
            </w:r>
            <w:proofErr w:type="spellEnd"/>
            <w:r>
              <w:rPr>
                <w:sz w:val="16"/>
              </w:rPr>
              <w:t xml:space="preserve"> og </w:t>
            </w:r>
            <w:proofErr w:type="spellStart"/>
            <w:r>
              <w:rPr>
                <w:sz w:val="16"/>
              </w:rPr>
              <w:t>løsninger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76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1FD38A" w14:textId="77777777" w:rsidR="009F654E" w:rsidRDefault="009F654E">
            <w:pPr>
              <w:spacing w:after="0"/>
            </w:pPr>
          </w:p>
        </w:tc>
      </w:tr>
      <w:tr w:rsidR="009F654E" w14:paraId="41679428" w14:textId="77777777" w:rsidTr="005F7BD4">
        <w:trPr>
          <w:cantSplit/>
          <w:jc w:val="center"/>
        </w:trPr>
        <w:tc>
          <w:tcPr>
            <w:tcW w:w="5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C39720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10.4</w:t>
            </w:r>
          </w:p>
        </w:tc>
        <w:tc>
          <w:tcPr>
            <w:tcW w:w="34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D58A26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Leverandøren må beskytte tjenesten mot tjenestenektangrep (</w:t>
            </w:r>
            <w:proofErr w:type="spellStart"/>
            <w:r w:rsidRPr="003A0209">
              <w:rPr>
                <w:sz w:val="16"/>
                <w:lang w:val="nb-NO"/>
              </w:rPr>
              <w:t>DDoS</w:t>
            </w:r>
            <w:proofErr w:type="spellEnd"/>
            <w:r w:rsidRPr="003A0209">
              <w:rPr>
                <w:sz w:val="16"/>
                <w:lang w:val="nb-NO"/>
              </w:rPr>
              <w:t>).</w:t>
            </w:r>
          </w:p>
        </w:tc>
        <w:tc>
          <w:tcPr>
            <w:tcW w:w="8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4E768E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E2DD96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86DB85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7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357532" w14:textId="77777777" w:rsidR="009F654E" w:rsidRDefault="009F654E">
            <w:pPr>
              <w:spacing w:after="0"/>
            </w:pPr>
          </w:p>
        </w:tc>
      </w:tr>
      <w:tr w:rsidR="009F654E" w:rsidRPr="002A53D8" w14:paraId="0496C39C" w14:textId="77777777" w:rsidTr="005F7BD4">
        <w:trPr>
          <w:cantSplit/>
          <w:jc w:val="center"/>
        </w:trPr>
        <w:tc>
          <w:tcPr>
            <w:tcW w:w="53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AD5C92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10.5</w:t>
            </w:r>
          </w:p>
        </w:tc>
        <w:tc>
          <w:tcPr>
            <w:tcW w:w="340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FC52AF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Kundens data må kunne tilbakeleveres ved behov og ved avslutning av kontrakten.</w:t>
            </w:r>
          </w:p>
        </w:tc>
        <w:tc>
          <w:tcPr>
            <w:tcW w:w="85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DEE622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F023C8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38EF43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format, prosess og eventuelle kostnader.</w:t>
            </w:r>
          </w:p>
        </w:tc>
        <w:tc>
          <w:tcPr>
            <w:tcW w:w="576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DB5498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3B2994BB" w14:textId="77777777" w:rsidTr="005F7BD4">
        <w:trPr>
          <w:cantSplit/>
          <w:jc w:val="center"/>
        </w:trPr>
        <w:tc>
          <w:tcPr>
            <w:tcW w:w="5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6F1D09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10.6</w:t>
            </w:r>
          </w:p>
        </w:tc>
        <w:tc>
          <w:tcPr>
            <w:tcW w:w="34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4F4ED4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må være utformet slik at andre kunders aktivitet ikke medfører uakseptabel risiko for kommunen.</w:t>
            </w:r>
          </w:p>
        </w:tc>
        <w:tc>
          <w:tcPr>
            <w:tcW w:w="8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75486E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16C19D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503269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7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869460" w14:textId="77777777" w:rsidR="009F654E" w:rsidRDefault="009F654E">
            <w:pPr>
              <w:spacing w:after="0"/>
            </w:pPr>
          </w:p>
        </w:tc>
      </w:tr>
      <w:tr w:rsidR="009F654E" w:rsidRPr="002A53D8" w14:paraId="06BE894B" w14:textId="77777777" w:rsidTr="005F7BD4">
        <w:trPr>
          <w:cantSplit/>
          <w:jc w:val="center"/>
        </w:trPr>
        <w:tc>
          <w:tcPr>
            <w:tcW w:w="534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FFF400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10.7</w:t>
            </w:r>
          </w:p>
        </w:tc>
        <w:tc>
          <w:tcPr>
            <w:tcW w:w="340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215B5B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Skytjenester skal lagre data innenfor EU/EØS, og helst i Norge.</w:t>
            </w:r>
          </w:p>
        </w:tc>
        <w:tc>
          <w:tcPr>
            <w:tcW w:w="85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40426D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7F57B8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9ECDD2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datalokalitet, underleverandører og overføringsmekanismer.</w:t>
            </w:r>
          </w:p>
        </w:tc>
        <w:tc>
          <w:tcPr>
            <w:tcW w:w="576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738AF4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74F21C32" w14:textId="77777777" w:rsidTr="005F7BD4">
        <w:trPr>
          <w:cantSplit/>
          <w:jc w:val="center"/>
        </w:trPr>
        <w:tc>
          <w:tcPr>
            <w:tcW w:w="5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34410B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10.8</w:t>
            </w:r>
          </w:p>
        </w:tc>
        <w:tc>
          <w:tcPr>
            <w:tcW w:w="34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56B2CF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Leverandøren bør støtte rollebasert tilgangsstyring og tiltak mot for høye privilegier hos kommunens brukere, leverandørens ansatte og underleverandører.</w:t>
            </w:r>
          </w:p>
        </w:tc>
        <w:tc>
          <w:tcPr>
            <w:tcW w:w="8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3A7A00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ABBD8F" w14:textId="77777777" w:rsidR="009F654E" w:rsidRDefault="009F654E">
            <w:pPr>
              <w:spacing w:after="0"/>
              <w:jc w:val="center"/>
            </w:pP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7C6F1C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7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BBA33E" w14:textId="77777777" w:rsidR="009F654E" w:rsidRDefault="009F654E">
            <w:pPr>
              <w:spacing w:after="0"/>
            </w:pPr>
          </w:p>
        </w:tc>
      </w:tr>
    </w:tbl>
    <w:p w14:paraId="464FCBC1" w14:textId="77777777" w:rsidR="009F654E" w:rsidRDefault="009F654E">
      <w:pPr>
        <w:spacing w:after="40"/>
      </w:pPr>
    </w:p>
    <w:p w14:paraId="5C8C6B09" w14:textId="77777777" w:rsidR="009F654E" w:rsidRDefault="00CA16A8">
      <w:r>
        <w:br w:type="page"/>
      </w:r>
    </w:p>
    <w:p w14:paraId="22770CCA" w14:textId="77777777" w:rsidR="009F654E" w:rsidRPr="003A0209" w:rsidRDefault="00CA16A8">
      <w:pPr>
        <w:pStyle w:val="Overskrift1"/>
        <w:rPr>
          <w:lang w:val="nb-NO"/>
        </w:rPr>
      </w:pPr>
      <w:bookmarkStart w:id="12" w:name="_Toc240023774"/>
      <w:r w:rsidRPr="003A0209">
        <w:rPr>
          <w:lang w:val="nb-NO"/>
        </w:rPr>
        <w:lastRenderedPageBreak/>
        <w:t>11. Krav til informasjonssikkerhet, personvern og GDPR</w:t>
      </w:r>
      <w:bookmarkEnd w:id="12"/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992"/>
        <w:gridCol w:w="1276"/>
        <w:gridCol w:w="2551"/>
        <w:gridCol w:w="4919"/>
      </w:tblGrid>
      <w:tr w:rsidR="009F654E" w14:paraId="12C83686" w14:textId="77777777" w:rsidTr="005A7F96">
        <w:trPr>
          <w:tblHeader/>
          <w:jc w:val="center"/>
        </w:trPr>
        <w:tc>
          <w:tcPr>
            <w:tcW w:w="5495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DB7794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Kundens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krav</w:t>
            </w:r>
            <w:proofErr w:type="spellEnd"/>
          </w:p>
        </w:tc>
        <w:tc>
          <w:tcPr>
            <w:tcW w:w="8746" w:type="dxa"/>
            <w:gridSpan w:val="3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C6A0AF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Leverandørens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besvarelse</w:t>
            </w:r>
            <w:proofErr w:type="spellEnd"/>
          </w:p>
        </w:tc>
      </w:tr>
      <w:tr w:rsidR="009F654E" w14:paraId="5AB99EBA" w14:textId="77777777" w:rsidTr="005A7F96">
        <w:trPr>
          <w:tblHeader/>
          <w:jc w:val="center"/>
        </w:trPr>
        <w:tc>
          <w:tcPr>
            <w:tcW w:w="675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2BE145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w="3828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5D6FC6" w14:textId="77777777" w:rsidR="009F654E" w:rsidRDefault="00CA16A8">
            <w:pPr>
              <w:jc w:val="center"/>
            </w:pPr>
            <w:r>
              <w:rPr>
                <w:b/>
                <w:color w:val="FFFFFF"/>
                <w:sz w:val="16"/>
              </w:rPr>
              <w:t>Krav</w:t>
            </w:r>
          </w:p>
        </w:tc>
        <w:tc>
          <w:tcPr>
            <w:tcW w:w="992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D1AA6C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Kravtype</w:t>
            </w:r>
            <w:proofErr w:type="spellEnd"/>
            <w:r>
              <w:rPr>
                <w:b/>
                <w:color w:val="FFFFFF"/>
                <w:sz w:val="16"/>
              </w:rPr>
              <w:br/>
            </w:r>
            <w:proofErr w:type="spellStart"/>
            <w:r>
              <w:rPr>
                <w:b/>
                <w:color w:val="FFFFFF"/>
                <w:sz w:val="16"/>
              </w:rPr>
              <w:t>Må</w:t>
            </w:r>
            <w:proofErr w:type="spellEnd"/>
            <w:r>
              <w:rPr>
                <w:b/>
                <w:color w:val="FFFFFF"/>
                <w:sz w:val="16"/>
              </w:rPr>
              <w:t>/</w:t>
            </w:r>
            <w:proofErr w:type="spellStart"/>
            <w:r>
              <w:rPr>
                <w:b/>
                <w:color w:val="FFFFFF"/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833CEC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Oppfylles</w:t>
            </w:r>
            <w:proofErr w:type="spellEnd"/>
            <w:r>
              <w:rPr>
                <w:b/>
                <w:color w:val="FFFFFF"/>
                <w:sz w:val="16"/>
              </w:rPr>
              <w:br/>
              <w:t>Ja/Nei/Delvis</w:t>
            </w:r>
          </w:p>
        </w:tc>
        <w:tc>
          <w:tcPr>
            <w:tcW w:w="2551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25D07E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Dokumentasjon</w:t>
            </w:r>
            <w:proofErr w:type="spellEnd"/>
          </w:p>
        </w:tc>
        <w:tc>
          <w:tcPr>
            <w:tcW w:w="4919" w:type="dxa"/>
            <w:shd w:val="clear" w:color="auto" w:fill="1F4E7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ACCC74" w14:textId="77777777" w:rsidR="009F654E" w:rsidRDefault="00CA16A8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Hvordan</w:t>
            </w:r>
            <w:proofErr w:type="spellEnd"/>
            <w:r>
              <w:rPr>
                <w:b/>
                <w:color w:val="FFFFFF"/>
                <w:sz w:val="16"/>
              </w:rPr>
              <w:br/>
              <w:t>(</w:t>
            </w:r>
            <w:proofErr w:type="spellStart"/>
            <w:r>
              <w:rPr>
                <w:b/>
                <w:color w:val="FFFFFF"/>
                <w:sz w:val="16"/>
              </w:rPr>
              <w:t>løsningsbeskrivelse</w:t>
            </w:r>
            <w:proofErr w:type="spellEnd"/>
            <w:r>
              <w:rPr>
                <w:b/>
                <w:color w:val="FFFFFF"/>
                <w:sz w:val="16"/>
              </w:rPr>
              <w:t>)</w:t>
            </w:r>
          </w:p>
        </w:tc>
      </w:tr>
      <w:tr w:rsidR="009F654E" w:rsidRPr="002A53D8" w14:paraId="3C7188F6" w14:textId="77777777" w:rsidTr="005A7F96">
        <w:trPr>
          <w:cantSplit/>
          <w:jc w:val="center"/>
        </w:trPr>
        <w:tc>
          <w:tcPr>
            <w:tcW w:w="6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0B52BC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11.1</w:t>
            </w:r>
          </w:p>
        </w:tc>
        <w:tc>
          <w:tcPr>
            <w:tcW w:w="382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D1BBA4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skal følge til enhver tid gjeldende personvernlovgivning, herunder personvernforordningen (GDPR).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785487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82A365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2CB5BE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 xml:space="preserve">Beskriv leverandørens forhold til personvernregelverket og hvordan det er </w:t>
            </w:r>
            <w:proofErr w:type="gramStart"/>
            <w:r w:rsidRPr="003A0209">
              <w:rPr>
                <w:sz w:val="16"/>
                <w:lang w:val="nb-NO"/>
              </w:rPr>
              <w:t>implementert</w:t>
            </w:r>
            <w:proofErr w:type="gramEnd"/>
            <w:r w:rsidRPr="003A0209">
              <w:rPr>
                <w:sz w:val="16"/>
                <w:lang w:val="nb-NO"/>
              </w:rPr>
              <w:t>.</w:t>
            </w:r>
          </w:p>
        </w:tc>
        <w:tc>
          <w:tcPr>
            <w:tcW w:w="49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71F136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:rsidRPr="002A53D8" w14:paraId="059677FD" w14:textId="77777777" w:rsidTr="005A7F96">
        <w:trPr>
          <w:cantSplit/>
          <w:jc w:val="center"/>
        </w:trPr>
        <w:tc>
          <w:tcPr>
            <w:tcW w:w="6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FA3051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11.2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8F0D80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Behandling og lagring av personopplysninger skal være godt dokumentert.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12DC67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199465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CE26A3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hvordan løsningens behandling av personopplysninger er dokumentert.</w:t>
            </w:r>
          </w:p>
        </w:tc>
        <w:tc>
          <w:tcPr>
            <w:tcW w:w="49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A123B1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766290DB" w14:textId="77777777" w:rsidTr="005A7F96">
        <w:trPr>
          <w:cantSplit/>
          <w:jc w:val="center"/>
        </w:trPr>
        <w:tc>
          <w:tcPr>
            <w:tcW w:w="6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C9310C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11.3</w:t>
            </w:r>
          </w:p>
        </w:tc>
        <w:tc>
          <w:tcPr>
            <w:tcW w:w="382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EB0499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Der løsningen behandler personopplysninger, skal den ivareta innebygd personvern og personvern som standardinnstilling.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097A3D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4CEA3D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D92F89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9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895670" w14:textId="77777777" w:rsidR="009F654E" w:rsidRDefault="009F654E">
            <w:pPr>
              <w:spacing w:after="0"/>
            </w:pPr>
          </w:p>
        </w:tc>
      </w:tr>
      <w:tr w:rsidR="009F654E" w14:paraId="620875A5" w14:textId="77777777" w:rsidTr="005A7F96">
        <w:trPr>
          <w:cantSplit/>
          <w:jc w:val="center"/>
        </w:trPr>
        <w:tc>
          <w:tcPr>
            <w:tcW w:w="6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590785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11.4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2E85C6" w14:textId="77777777" w:rsidR="009F654E" w:rsidRDefault="00CA16A8">
            <w:pPr>
              <w:spacing w:after="0"/>
            </w:pPr>
            <w:r w:rsidRPr="003A0209">
              <w:rPr>
                <w:sz w:val="16"/>
                <w:lang w:val="nb-NO"/>
              </w:rPr>
              <w:t xml:space="preserve">Det skal inngås databehandleravtale mellom leverandøren og kommunen. </w:t>
            </w:r>
            <w:r>
              <w:rPr>
                <w:sz w:val="16"/>
              </w:rPr>
              <w:t xml:space="preserve">Som </w:t>
            </w:r>
            <w:proofErr w:type="spellStart"/>
            <w:r>
              <w:rPr>
                <w:sz w:val="16"/>
              </w:rPr>
              <w:t>hovedregel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skal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kommunens</w:t>
            </w:r>
            <w:proofErr w:type="spellEnd"/>
            <w:r>
              <w:rPr>
                <w:sz w:val="16"/>
              </w:rPr>
              <w:t xml:space="preserve"> mal </w:t>
            </w:r>
            <w:proofErr w:type="spellStart"/>
            <w:r>
              <w:rPr>
                <w:sz w:val="16"/>
              </w:rPr>
              <w:t>benyttes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696972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C1F859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FE90C0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Bekreft</w:t>
            </w:r>
            <w:proofErr w:type="spellEnd"/>
            <w:r>
              <w:rPr>
                <w:sz w:val="16"/>
              </w:rPr>
              <w:t xml:space="preserve"> at </w:t>
            </w:r>
            <w:proofErr w:type="spellStart"/>
            <w:r>
              <w:rPr>
                <w:sz w:val="16"/>
              </w:rPr>
              <w:t>kravet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aksepteres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9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8FE7CE" w14:textId="77777777" w:rsidR="009F654E" w:rsidRDefault="009F654E">
            <w:pPr>
              <w:spacing w:after="0"/>
            </w:pPr>
          </w:p>
        </w:tc>
      </w:tr>
      <w:tr w:rsidR="009F654E" w:rsidRPr="002A53D8" w14:paraId="6C45B6F3" w14:textId="77777777" w:rsidTr="005A7F96">
        <w:trPr>
          <w:cantSplit/>
          <w:jc w:val="center"/>
        </w:trPr>
        <w:tc>
          <w:tcPr>
            <w:tcW w:w="6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4E3F9C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11.5</w:t>
            </w:r>
          </w:p>
        </w:tc>
        <w:tc>
          <w:tcPr>
            <w:tcW w:w="382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DCD460" w14:textId="77777777" w:rsidR="009F654E" w:rsidRDefault="00CA16A8">
            <w:pPr>
              <w:spacing w:after="0"/>
            </w:pPr>
            <w:r w:rsidRPr="003A0209">
              <w:rPr>
                <w:sz w:val="16"/>
                <w:lang w:val="nb-NO"/>
              </w:rPr>
              <w:t xml:space="preserve">Leverandøren skal ha et levende styringssystem for informasjonssikkerhet (ISMS), for eksempel basert på ISO 27001/27002 eller tilsvarende. </w:t>
            </w:r>
            <w:r>
              <w:rPr>
                <w:sz w:val="16"/>
              </w:rPr>
              <w:t xml:space="preserve">Ved </w:t>
            </w:r>
            <w:proofErr w:type="spellStart"/>
            <w:r>
              <w:rPr>
                <w:sz w:val="16"/>
              </w:rPr>
              <w:t>sertifisering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skal</w:t>
            </w:r>
            <w:proofErr w:type="spellEnd"/>
            <w:r>
              <w:rPr>
                <w:sz w:val="16"/>
              </w:rPr>
              <w:t xml:space="preserve"> relevant </w:t>
            </w:r>
            <w:proofErr w:type="spellStart"/>
            <w:r>
              <w:rPr>
                <w:sz w:val="16"/>
              </w:rPr>
              <w:t>dokumentasjon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vedlegges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37A5CF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004F19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40F54D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styringssystemet og legg ved relevant dokumentasjon.</w:t>
            </w:r>
          </w:p>
        </w:tc>
        <w:tc>
          <w:tcPr>
            <w:tcW w:w="49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C0C651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66174EA5" w14:textId="77777777" w:rsidTr="005A7F96">
        <w:trPr>
          <w:cantSplit/>
          <w:jc w:val="center"/>
        </w:trPr>
        <w:tc>
          <w:tcPr>
            <w:tcW w:w="6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13EA78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11.6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41E869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Konsekvenser ved brudd på taushetsplikten skal være beskrevet og kommunisert i leverandørens organisasjon.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DE48B8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8D56CC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8CAB33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9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7E50C6" w14:textId="77777777" w:rsidR="009F654E" w:rsidRDefault="009F654E">
            <w:pPr>
              <w:spacing w:after="0"/>
            </w:pPr>
          </w:p>
        </w:tc>
      </w:tr>
      <w:tr w:rsidR="009F654E" w14:paraId="43B324BF" w14:textId="77777777" w:rsidTr="005A7F96">
        <w:trPr>
          <w:cantSplit/>
          <w:jc w:val="center"/>
        </w:trPr>
        <w:tc>
          <w:tcPr>
            <w:tcW w:w="6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2EF082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11.7</w:t>
            </w:r>
          </w:p>
        </w:tc>
        <w:tc>
          <w:tcPr>
            <w:tcW w:w="382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3BDB1B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Det skal være iverksatt tiltak som hindrer teknisk personell i å misbruke sin autorisasjon.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BA5CCB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04FA47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4AABF3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9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8C698B" w14:textId="77777777" w:rsidR="009F654E" w:rsidRDefault="009F654E">
            <w:pPr>
              <w:spacing w:after="0"/>
            </w:pPr>
          </w:p>
        </w:tc>
      </w:tr>
      <w:tr w:rsidR="009F654E" w:rsidRPr="002A53D8" w14:paraId="1E9BD08F" w14:textId="77777777" w:rsidTr="005A7F96">
        <w:trPr>
          <w:cantSplit/>
          <w:jc w:val="center"/>
        </w:trPr>
        <w:tc>
          <w:tcPr>
            <w:tcW w:w="6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975E0F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11.8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504FD2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Systemet skal kunne logge tilgang til personopplysninger, sikkerhetshendelser og endringer, herunder hvem som har gjort hva og når.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FBC423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Må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939487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1D3A2A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Beskriv loggfunksjoner, tilgang, lagringstid og kontroll.</w:t>
            </w:r>
          </w:p>
        </w:tc>
        <w:tc>
          <w:tcPr>
            <w:tcW w:w="49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A258D8" w14:textId="77777777" w:rsidR="009F654E" w:rsidRPr="003A0209" w:rsidRDefault="009F654E">
            <w:pPr>
              <w:spacing w:after="0"/>
              <w:rPr>
                <w:lang w:val="nb-NO"/>
              </w:rPr>
            </w:pPr>
          </w:p>
        </w:tc>
      </w:tr>
      <w:tr w:rsidR="009F654E" w14:paraId="2873DDC8" w14:textId="77777777" w:rsidTr="005A7F96">
        <w:trPr>
          <w:cantSplit/>
          <w:jc w:val="center"/>
        </w:trPr>
        <w:tc>
          <w:tcPr>
            <w:tcW w:w="6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1D271E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11.9</w:t>
            </w:r>
          </w:p>
        </w:tc>
        <w:tc>
          <w:tcPr>
            <w:tcW w:w="382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2A7455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Leverandøren bør ha rutiner for personellsikkerhet, for eksempel bakgrunnssjekk der dette er relevant, samt oppfølging ved rolleendring og avslutning.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BA126F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FBD3EC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BB43A8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9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DCCCAD" w14:textId="77777777" w:rsidR="009F654E" w:rsidRDefault="009F654E">
            <w:pPr>
              <w:spacing w:after="0"/>
            </w:pPr>
          </w:p>
        </w:tc>
      </w:tr>
      <w:tr w:rsidR="009F654E" w14:paraId="4B496FF6" w14:textId="77777777" w:rsidTr="005A7F96">
        <w:trPr>
          <w:cantSplit/>
          <w:jc w:val="center"/>
        </w:trPr>
        <w:tc>
          <w:tcPr>
            <w:tcW w:w="67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93A42B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11.10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E05F01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Løsningen bør ivareta krav til konfidensialitet, integritet og tilgjengelighet.</w:t>
            </w:r>
          </w:p>
        </w:tc>
        <w:tc>
          <w:tcPr>
            <w:tcW w:w="9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B34663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AF6883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56081D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9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C529ED" w14:textId="77777777" w:rsidR="009F654E" w:rsidRDefault="009F654E">
            <w:pPr>
              <w:spacing w:after="0"/>
            </w:pPr>
          </w:p>
        </w:tc>
      </w:tr>
      <w:tr w:rsidR="009F654E" w14:paraId="4B446AB3" w14:textId="77777777" w:rsidTr="005A7F96">
        <w:trPr>
          <w:cantSplit/>
          <w:jc w:val="center"/>
        </w:trPr>
        <w:tc>
          <w:tcPr>
            <w:tcW w:w="675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AC7BBA" w14:textId="77777777" w:rsidR="009F654E" w:rsidRDefault="00CA16A8">
            <w:pPr>
              <w:spacing w:after="0"/>
              <w:jc w:val="center"/>
            </w:pPr>
            <w:r>
              <w:rPr>
                <w:sz w:val="16"/>
              </w:rPr>
              <w:t>11.11</w:t>
            </w:r>
          </w:p>
        </w:tc>
        <w:tc>
          <w:tcPr>
            <w:tcW w:w="3828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21B395" w14:textId="77777777" w:rsidR="009F654E" w:rsidRPr="003A0209" w:rsidRDefault="00CA16A8">
            <w:pPr>
              <w:spacing w:after="0"/>
              <w:rPr>
                <w:lang w:val="nb-NO"/>
              </w:rPr>
            </w:pPr>
            <w:r w:rsidRPr="003A0209">
              <w:rPr>
                <w:sz w:val="16"/>
                <w:lang w:val="nb-NO"/>
              </w:rPr>
              <w:t>Personopplysninger bør krypteres ved lagring.</w:t>
            </w:r>
          </w:p>
        </w:tc>
        <w:tc>
          <w:tcPr>
            <w:tcW w:w="992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B3E341" w14:textId="77777777" w:rsidR="009F654E" w:rsidRDefault="00CA16A8">
            <w:pPr>
              <w:spacing w:after="0"/>
              <w:jc w:val="center"/>
            </w:pPr>
            <w:proofErr w:type="spellStart"/>
            <w:r>
              <w:rPr>
                <w:sz w:val="16"/>
              </w:rPr>
              <w:t>Bør</w:t>
            </w:r>
            <w:proofErr w:type="spellEnd"/>
          </w:p>
        </w:tc>
        <w:tc>
          <w:tcPr>
            <w:tcW w:w="1276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0157D6" w14:textId="77777777" w:rsidR="009F654E" w:rsidRDefault="009F654E">
            <w:pPr>
              <w:spacing w:after="0"/>
              <w:jc w:val="center"/>
            </w:pPr>
          </w:p>
        </w:tc>
        <w:tc>
          <w:tcPr>
            <w:tcW w:w="2551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BCD776" w14:textId="77777777" w:rsidR="009F654E" w:rsidRDefault="00CA16A8">
            <w:pPr>
              <w:spacing w:after="0"/>
            </w:pPr>
            <w:proofErr w:type="spellStart"/>
            <w:r>
              <w:rPr>
                <w:sz w:val="16"/>
              </w:rPr>
              <w:t>Beskriv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hvordan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dette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ivaretas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919" w:type="dxa"/>
            <w:shd w:val="clear" w:color="auto" w:fill="EAF2F8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91E7B2" w14:textId="77777777" w:rsidR="009F654E" w:rsidRDefault="009F654E">
            <w:pPr>
              <w:spacing w:after="0"/>
            </w:pPr>
          </w:p>
        </w:tc>
      </w:tr>
    </w:tbl>
    <w:p w14:paraId="526770CE" w14:textId="77777777" w:rsidR="009F654E" w:rsidRDefault="009F654E">
      <w:pPr>
        <w:spacing w:after="40"/>
      </w:pPr>
    </w:p>
    <w:sectPr w:rsidR="009F654E" w:rsidSect="00181B96">
      <w:headerReference w:type="default" r:id="rId11"/>
      <w:footerReference w:type="default" r:id="rId12"/>
      <w:pgSz w:w="15840" w:h="12240" w:orient="landscape"/>
      <w:pgMar w:top="822" w:right="964" w:bottom="822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155FF" w14:textId="77777777" w:rsidR="001F270A" w:rsidRDefault="001F270A">
      <w:pPr>
        <w:spacing w:after="0" w:line="240" w:lineRule="auto"/>
      </w:pPr>
      <w:r>
        <w:separator/>
      </w:r>
    </w:p>
  </w:endnote>
  <w:endnote w:type="continuationSeparator" w:id="0">
    <w:p w14:paraId="3695C0F9" w14:textId="77777777" w:rsidR="001F270A" w:rsidRDefault="001F2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7D04" w14:textId="77777777" w:rsidR="00E66D71" w:rsidRDefault="00E66D71">
    <w:pPr>
      <w:jc w:val="center"/>
    </w:pPr>
    <w:r>
      <w:rPr>
        <w:color w:val="5A5A5A"/>
        <w:sz w:val="16"/>
      </w:rPr>
      <w:t xml:space="preserve">Asker </w:t>
    </w:r>
    <w:proofErr w:type="gramStart"/>
    <w:r>
      <w:rPr>
        <w:color w:val="5A5A5A"/>
        <w:sz w:val="16"/>
      </w:rPr>
      <w:t>kommune  |</w:t>
    </w:r>
    <w:proofErr w:type="gramEnd"/>
    <w:r>
      <w:rPr>
        <w:color w:val="5A5A5A"/>
        <w:sz w:val="16"/>
      </w:rPr>
      <w:t xml:space="preserve">  Digital </w:t>
    </w:r>
    <w:proofErr w:type="spellStart"/>
    <w:proofErr w:type="gramStart"/>
    <w:r>
      <w:rPr>
        <w:color w:val="5A5A5A"/>
        <w:sz w:val="16"/>
      </w:rPr>
      <w:t>turnusgenerator</w:t>
    </w:r>
    <w:proofErr w:type="spellEnd"/>
    <w:r>
      <w:rPr>
        <w:color w:val="5A5A5A"/>
        <w:sz w:val="16"/>
      </w:rPr>
      <w:t xml:space="preserve">  |</w:t>
    </w:r>
    <w:proofErr w:type="gramEnd"/>
    <w:r>
      <w:rPr>
        <w:color w:val="5A5A5A"/>
        <w:sz w:val="16"/>
      </w:rPr>
      <w:t xml:space="preserve">  Side </w:t>
    </w:r>
    <w:r>
      <w:rPr>
        <w:color w:val="5A5A5A"/>
        <w:sz w:val="16"/>
      </w:rPr>
      <w:fldChar w:fldCharType="begin"/>
    </w:r>
    <w:r>
      <w:rPr>
        <w:color w:val="5A5A5A"/>
        <w:sz w:val="16"/>
      </w:rPr>
      <w:instrText>PAGE</w:instrText>
    </w:r>
    <w:r>
      <w:rPr>
        <w:color w:val="5A5A5A"/>
        <w:sz w:val="16"/>
      </w:rPr>
      <w:fldChar w:fldCharType="separate"/>
    </w:r>
    <w:r>
      <w:rPr>
        <w:color w:val="5A5A5A"/>
        <w:sz w:val="16"/>
      </w:rPr>
      <w:t>Oppdater felt i Word for å vise innholdsfortegnelsen.</w:t>
    </w:r>
    <w:r>
      <w:rPr>
        <w:color w:val="5A5A5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CF114" w14:textId="77777777" w:rsidR="001F270A" w:rsidRDefault="001F270A">
      <w:pPr>
        <w:spacing w:after="0" w:line="240" w:lineRule="auto"/>
      </w:pPr>
      <w:r>
        <w:separator/>
      </w:r>
    </w:p>
  </w:footnote>
  <w:footnote w:type="continuationSeparator" w:id="0">
    <w:p w14:paraId="24C4C007" w14:textId="77777777" w:rsidR="001F270A" w:rsidRDefault="001F2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2B6F" w14:textId="77777777" w:rsidR="00E66D71" w:rsidRDefault="00E66D71">
    <w:pPr>
      <w:pStyle w:val="INNH1"/>
      <w:jc w:val="right"/>
    </w:pPr>
    <w:r>
      <w:rPr>
        <w:color w:val="5A5A5A"/>
        <w:sz w:val="16"/>
      </w:rPr>
      <w:t xml:space="preserve">SSA-L </w:t>
    </w:r>
    <w:proofErr w:type="spellStart"/>
    <w:r>
      <w:rPr>
        <w:color w:val="5A5A5A"/>
        <w:sz w:val="16"/>
      </w:rPr>
      <w:t>Bilag</w:t>
    </w:r>
    <w:proofErr w:type="spellEnd"/>
    <w:r>
      <w:rPr>
        <w:color w:val="5A5A5A"/>
        <w:sz w:val="16"/>
      </w:rPr>
      <w:t xml:space="preserve"> 1 | </w:t>
    </w:r>
    <w:proofErr w:type="spellStart"/>
    <w:r>
      <w:rPr>
        <w:color w:val="5A5A5A"/>
        <w:sz w:val="16"/>
      </w:rPr>
      <w:t>Kundens</w:t>
    </w:r>
    <w:proofErr w:type="spellEnd"/>
    <w:r>
      <w:rPr>
        <w:color w:val="5A5A5A"/>
        <w:sz w:val="16"/>
      </w:rPr>
      <w:t xml:space="preserve"> </w:t>
    </w:r>
    <w:proofErr w:type="spellStart"/>
    <w:r>
      <w:rPr>
        <w:color w:val="5A5A5A"/>
        <w:sz w:val="16"/>
      </w:rPr>
      <w:t>kravspesifikasjon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344F06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7E1077"/>
    <w:multiLevelType w:val="hybridMultilevel"/>
    <w:tmpl w:val="9C7A8686"/>
    <w:lvl w:ilvl="0" w:tplc="4A1222E4">
      <w:start w:val="1"/>
      <w:numFmt w:val="decimal"/>
      <w:lvlText w:val="%1."/>
      <w:lvlJc w:val="left"/>
      <w:pPr>
        <w:ind w:left="1440" w:hanging="360"/>
      </w:pPr>
    </w:lvl>
    <w:lvl w:ilvl="1" w:tplc="FFB08D44">
      <w:start w:val="1"/>
      <w:numFmt w:val="decimal"/>
      <w:lvlText w:val="%2."/>
      <w:lvlJc w:val="left"/>
      <w:pPr>
        <w:ind w:left="1440" w:hanging="360"/>
      </w:pPr>
    </w:lvl>
    <w:lvl w:ilvl="2" w:tplc="FE6AB72E">
      <w:start w:val="1"/>
      <w:numFmt w:val="decimal"/>
      <w:lvlText w:val="%3."/>
      <w:lvlJc w:val="left"/>
      <w:pPr>
        <w:ind w:left="1440" w:hanging="360"/>
      </w:pPr>
    </w:lvl>
    <w:lvl w:ilvl="3" w:tplc="FAD8F500">
      <w:start w:val="1"/>
      <w:numFmt w:val="decimal"/>
      <w:lvlText w:val="%4."/>
      <w:lvlJc w:val="left"/>
      <w:pPr>
        <w:ind w:left="1440" w:hanging="360"/>
      </w:pPr>
    </w:lvl>
    <w:lvl w:ilvl="4" w:tplc="C40CA57A">
      <w:start w:val="1"/>
      <w:numFmt w:val="decimal"/>
      <w:lvlText w:val="%5."/>
      <w:lvlJc w:val="left"/>
      <w:pPr>
        <w:ind w:left="1440" w:hanging="360"/>
      </w:pPr>
    </w:lvl>
    <w:lvl w:ilvl="5" w:tplc="B7167864">
      <w:start w:val="1"/>
      <w:numFmt w:val="decimal"/>
      <w:lvlText w:val="%6."/>
      <w:lvlJc w:val="left"/>
      <w:pPr>
        <w:ind w:left="1440" w:hanging="360"/>
      </w:pPr>
    </w:lvl>
    <w:lvl w:ilvl="6" w:tplc="102EF538">
      <w:start w:val="1"/>
      <w:numFmt w:val="decimal"/>
      <w:lvlText w:val="%7."/>
      <w:lvlJc w:val="left"/>
      <w:pPr>
        <w:ind w:left="1440" w:hanging="360"/>
      </w:pPr>
    </w:lvl>
    <w:lvl w:ilvl="7" w:tplc="ED5691D8">
      <w:start w:val="1"/>
      <w:numFmt w:val="decimal"/>
      <w:lvlText w:val="%8."/>
      <w:lvlJc w:val="left"/>
      <w:pPr>
        <w:ind w:left="1440" w:hanging="360"/>
      </w:pPr>
    </w:lvl>
    <w:lvl w:ilvl="8" w:tplc="77D228C2">
      <w:start w:val="1"/>
      <w:numFmt w:val="decimal"/>
      <w:lvlText w:val="%9."/>
      <w:lvlJc w:val="left"/>
      <w:pPr>
        <w:ind w:left="1440" w:hanging="360"/>
      </w:pPr>
    </w:lvl>
  </w:abstractNum>
  <w:abstractNum w:abstractNumId="10" w15:restartNumberingAfterBreak="0">
    <w:nsid w:val="1F6475A2"/>
    <w:multiLevelType w:val="hybridMultilevel"/>
    <w:tmpl w:val="588202F6"/>
    <w:lvl w:ilvl="0" w:tplc="D5A60424">
      <w:start w:val="1"/>
      <w:numFmt w:val="decimal"/>
      <w:lvlText w:val="%1."/>
      <w:lvlJc w:val="left"/>
      <w:pPr>
        <w:ind w:left="1440" w:hanging="360"/>
      </w:pPr>
    </w:lvl>
    <w:lvl w:ilvl="1" w:tplc="45402080">
      <w:start w:val="1"/>
      <w:numFmt w:val="decimal"/>
      <w:lvlText w:val="%2."/>
      <w:lvlJc w:val="left"/>
      <w:pPr>
        <w:ind w:left="1440" w:hanging="360"/>
      </w:pPr>
    </w:lvl>
    <w:lvl w:ilvl="2" w:tplc="18A4B196">
      <w:start w:val="1"/>
      <w:numFmt w:val="decimal"/>
      <w:lvlText w:val="%3."/>
      <w:lvlJc w:val="left"/>
      <w:pPr>
        <w:ind w:left="1440" w:hanging="360"/>
      </w:pPr>
    </w:lvl>
    <w:lvl w:ilvl="3" w:tplc="6F4C1334">
      <w:start w:val="1"/>
      <w:numFmt w:val="decimal"/>
      <w:lvlText w:val="%4."/>
      <w:lvlJc w:val="left"/>
      <w:pPr>
        <w:ind w:left="1440" w:hanging="360"/>
      </w:pPr>
    </w:lvl>
    <w:lvl w:ilvl="4" w:tplc="0D48F63E">
      <w:start w:val="1"/>
      <w:numFmt w:val="decimal"/>
      <w:lvlText w:val="%5."/>
      <w:lvlJc w:val="left"/>
      <w:pPr>
        <w:ind w:left="1440" w:hanging="360"/>
      </w:pPr>
    </w:lvl>
    <w:lvl w:ilvl="5" w:tplc="604A92BE">
      <w:start w:val="1"/>
      <w:numFmt w:val="decimal"/>
      <w:lvlText w:val="%6."/>
      <w:lvlJc w:val="left"/>
      <w:pPr>
        <w:ind w:left="1440" w:hanging="360"/>
      </w:pPr>
    </w:lvl>
    <w:lvl w:ilvl="6" w:tplc="21089AAA">
      <w:start w:val="1"/>
      <w:numFmt w:val="decimal"/>
      <w:lvlText w:val="%7."/>
      <w:lvlJc w:val="left"/>
      <w:pPr>
        <w:ind w:left="1440" w:hanging="360"/>
      </w:pPr>
    </w:lvl>
    <w:lvl w:ilvl="7" w:tplc="E06C2500">
      <w:start w:val="1"/>
      <w:numFmt w:val="decimal"/>
      <w:lvlText w:val="%8."/>
      <w:lvlJc w:val="left"/>
      <w:pPr>
        <w:ind w:left="1440" w:hanging="360"/>
      </w:pPr>
    </w:lvl>
    <w:lvl w:ilvl="8" w:tplc="D278BAF8">
      <w:start w:val="1"/>
      <w:numFmt w:val="decimal"/>
      <w:lvlText w:val="%9."/>
      <w:lvlJc w:val="left"/>
      <w:pPr>
        <w:ind w:left="1440" w:hanging="360"/>
      </w:pPr>
    </w:lvl>
  </w:abstractNum>
  <w:abstractNum w:abstractNumId="11" w15:restartNumberingAfterBreak="0">
    <w:nsid w:val="29EC6DEE"/>
    <w:multiLevelType w:val="hybridMultilevel"/>
    <w:tmpl w:val="01F8021A"/>
    <w:lvl w:ilvl="0" w:tplc="07C09690">
      <w:start w:val="1"/>
      <w:numFmt w:val="decimal"/>
      <w:lvlText w:val="%1."/>
      <w:lvlJc w:val="left"/>
      <w:pPr>
        <w:ind w:left="1440" w:hanging="360"/>
      </w:pPr>
    </w:lvl>
    <w:lvl w:ilvl="1" w:tplc="7CD6C184">
      <w:start w:val="1"/>
      <w:numFmt w:val="decimal"/>
      <w:lvlText w:val="%2."/>
      <w:lvlJc w:val="left"/>
      <w:pPr>
        <w:ind w:left="1440" w:hanging="360"/>
      </w:pPr>
    </w:lvl>
    <w:lvl w:ilvl="2" w:tplc="5F408E38">
      <w:start w:val="1"/>
      <w:numFmt w:val="decimal"/>
      <w:lvlText w:val="%3."/>
      <w:lvlJc w:val="left"/>
      <w:pPr>
        <w:ind w:left="1440" w:hanging="360"/>
      </w:pPr>
    </w:lvl>
    <w:lvl w:ilvl="3" w:tplc="742E8652">
      <w:start w:val="1"/>
      <w:numFmt w:val="decimal"/>
      <w:lvlText w:val="%4."/>
      <w:lvlJc w:val="left"/>
      <w:pPr>
        <w:ind w:left="1440" w:hanging="360"/>
      </w:pPr>
    </w:lvl>
    <w:lvl w:ilvl="4" w:tplc="8DC42822">
      <w:start w:val="1"/>
      <w:numFmt w:val="decimal"/>
      <w:lvlText w:val="%5."/>
      <w:lvlJc w:val="left"/>
      <w:pPr>
        <w:ind w:left="1440" w:hanging="360"/>
      </w:pPr>
    </w:lvl>
    <w:lvl w:ilvl="5" w:tplc="00D8C796">
      <w:start w:val="1"/>
      <w:numFmt w:val="decimal"/>
      <w:lvlText w:val="%6."/>
      <w:lvlJc w:val="left"/>
      <w:pPr>
        <w:ind w:left="1440" w:hanging="360"/>
      </w:pPr>
    </w:lvl>
    <w:lvl w:ilvl="6" w:tplc="625CD704">
      <w:start w:val="1"/>
      <w:numFmt w:val="decimal"/>
      <w:lvlText w:val="%7."/>
      <w:lvlJc w:val="left"/>
      <w:pPr>
        <w:ind w:left="1440" w:hanging="360"/>
      </w:pPr>
    </w:lvl>
    <w:lvl w:ilvl="7" w:tplc="567C42BE">
      <w:start w:val="1"/>
      <w:numFmt w:val="decimal"/>
      <w:lvlText w:val="%8."/>
      <w:lvlJc w:val="left"/>
      <w:pPr>
        <w:ind w:left="1440" w:hanging="360"/>
      </w:pPr>
    </w:lvl>
    <w:lvl w:ilvl="8" w:tplc="DE3AD0BC">
      <w:start w:val="1"/>
      <w:numFmt w:val="decimal"/>
      <w:lvlText w:val="%9."/>
      <w:lvlJc w:val="left"/>
      <w:pPr>
        <w:ind w:left="1440" w:hanging="360"/>
      </w:pPr>
    </w:lvl>
  </w:abstractNum>
  <w:num w:numId="1" w16cid:durableId="1244603108">
    <w:abstractNumId w:val="8"/>
  </w:num>
  <w:num w:numId="2" w16cid:durableId="151602210">
    <w:abstractNumId w:val="3"/>
  </w:num>
  <w:num w:numId="3" w16cid:durableId="1991519631">
    <w:abstractNumId w:val="9"/>
  </w:num>
  <w:num w:numId="4" w16cid:durableId="2119060119">
    <w:abstractNumId w:val="0"/>
  </w:num>
  <w:num w:numId="5" w16cid:durableId="2140879975">
    <w:abstractNumId w:val="6"/>
  </w:num>
  <w:num w:numId="6" w16cid:durableId="546571637">
    <w:abstractNumId w:val="1"/>
  </w:num>
  <w:num w:numId="7" w16cid:durableId="670181942">
    <w:abstractNumId w:val="4"/>
  </w:num>
  <w:num w:numId="8" w16cid:durableId="676540429">
    <w:abstractNumId w:val="2"/>
  </w:num>
  <w:num w:numId="9" w16cid:durableId="901906595">
    <w:abstractNumId w:val="5"/>
  </w:num>
  <w:num w:numId="10" w16cid:durableId="933436432">
    <w:abstractNumId w:val="11"/>
  </w:num>
  <w:num w:numId="11" w16cid:durableId="970791091">
    <w:abstractNumId w:val="7"/>
  </w:num>
  <w:num w:numId="12" w16cid:durableId="9714026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B3A"/>
    <w:rsid w:val="00002D95"/>
    <w:rsid w:val="0000319A"/>
    <w:rsid w:val="00011CCF"/>
    <w:rsid w:val="00020D36"/>
    <w:rsid w:val="00024796"/>
    <w:rsid w:val="00025511"/>
    <w:rsid w:val="00034616"/>
    <w:rsid w:val="0004414A"/>
    <w:rsid w:val="000450D2"/>
    <w:rsid w:val="0005340D"/>
    <w:rsid w:val="00057631"/>
    <w:rsid w:val="0006049B"/>
    <w:rsid w:val="0006063C"/>
    <w:rsid w:val="00061C8D"/>
    <w:rsid w:val="000623C5"/>
    <w:rsid w:val="0007776E"/>
    <w:rsid w:val="000A1A65"/>
    <w:rsid w:val="000A1D18"/>
    <w:rsid w:val="000A38F8"/>
    <w:rsid w:val="000A5824"/>
    <w:rsid w:val="000B796F"/>
    <w:rsid w:val="000C2485"/>
    <w:rsid w:val="000D68AF"/>
    <w:rsid w:val="000E02B0"/>
    <w:rsid w:val="000E4BBB"/>
    <w:rsid w:val="000F2618"/>
    <w:rsid w:val="001045FB"/>
    <w:rsid w:val="001108A4"/>
    <w:rsid w:val="00112CB6"/>
    <w:rsid w:val="00113385"/>
    <w:rsid w:val="00122F80"/>
    <w:rsid w:val="00130F8F"/>
    <w:rsid w:val="001344A6"/>
    <w:rsid w:val="00134599"/>
    <w:rsid w:val="00135AA3"/>
    <w:rsid w:val="00144B5D"/>
    <w:rsid w:val="001500BF"/>
    <w:rsid w:val="0015029C"/>
    <w:rsid w:val="0015074B"/>
    <w:rsid w:val="001567BC"/>
    <w:rsid w:val="00161051"/>
    <w:rsid w:val="00175481"/>
    <w:rsid w:val="00181B96"/>
    <w:rsid w:val="001828C3"/>
    <w:rsid w:val="00190227"/>
    <w:rsid w:val="00190FFC"/>
    <w:rsid w:val="00194C17"/>
    <w:rsid w:val="0019622C"/>
    <w:rsid w:val="00196304"/>
    <w:rsid w:val="00197372"/>
    <w:rsid w:val="001A1383"/>
    <w:rsid w:val="001A20EE"/>
    <w:rsid w:val="001A3B24"/>
    <w:rsid w:val="001A4DF2"/>
    <w:rsid w:val="001C6BD5"/>
    <w:rsid w:val="001D1BA2"/>
    <w:rsid w:val="001D27E4"/>
    <w:rsid w:val="001F26F6"/>
    <w:rsid w:val="001F270A"/>
    <w:rsid w:val="00201617"/>
    <w:rsid w:val="00206397"/>
    <w:rsid w:val="002105AD"/>
    <w:rsid w:val="00213EE0"/>
    <w:rsid w:val="00214F25"/>
    <w:rsid w:val="00230AC4"/>
    <w:rsid w:val="00233EE5"/>
    <w:rsid w:val="00241CE1"/>
    <w:rsid w:val="00251069"/>
    <w:rsid w:val="00254101"/>
    <w:rsid w:val="00257D41"/>
    <w:rsid w:val="0026242C"/>
    <w:rsid w:val="00264289"/>
    <w:rsid w:val="00265F83"/>
    <w:rsid w:val="0026735B"/>
    <w:rsid w:val="00267F45"/>
    <w:rsid w:val="002747BB"/>
    <w:rsid w:val="00281329"/>
    <w:rsid w:val="0028137D"/>
    <w:rsid w:val="0028294F"/>
    <w:rsid w:val="0029639D"/>
    <w:rsid w:val="002A50DC"/>
    <w:rsid w:val="002A53D8"/>
    <w:rsid w:val="002B1854"/>
    <w:rsid w:val="002C4814"/>
    <w:rsid w:val="002F58C7"/>
    <w:rsid w:val="002F615E"/>
    <w:rsid w:val="002F66E7"/>
    <w:rsid w:val="00307A8A"/>
    <w:rsid w:val="00313305"/>
    <w:rsid w:val="00325C1E"/>
    <w:rsid w:val="00326F90"/>
    <w:rsid w:val="00343987"/>
    <w:rsid w:val="00347808"/>
    <w:rsid w:val="00360B76"/>
    <w:rsid w:val="003632B1"/>
    <w:rsid w:val="0036738B"/>
    <w:rsid w:val="00374826"/>
    <w:rsid w:val="00380CE3"/>
    <w:rsid w:val="00383341"/>
    <w:rsid w:val="003941E4"/>
    <w:rsid w:val="003953CE"/>
    <w:rsid w:val="003A0209"/>
    <w:rsid w:val="003B2982"/>
    <w:rsid w:val="003B5872"/>
    <w:rsid w:val="003B75CE"/>
    <w:rsid w:val="003B7E2B"/>
    <w:rsid w:val="003D3D54"/>
    <w:rsid w:val="003F1A11"/>
    <w:rsid w:val="003F380A"/>
    <w:rsid w:val="00402235"/>
    <w:rsid w:val="00404C73"/>
    <w:rsid w:val="00417286"/>
    <w:rsid w:val="00420CA5"/>
    <w:rsid w:val="00427B69"/>
    <w:rsid w:val="00432133"/>
    <w:rsid w:val="00442353"/>
    <w:rsid w:val="00442EA7"/>
    <w:rsid w:val="00443E3A"/>
    <w:rsid w:val="00446644"/>
    <w:rsid w:val="00451AC1"/>
    <w:rsid w:val="00456ED8"/>
    <w:rsid w:val="00461CFC"/>
    <w:rsid w:val="00461F1F"/>
    <w:rsid w:val="00471BA1"/>
    <w:rsid w:val="004810C8"/>
    <w:rsid w:val="0049748D"/>
    <w:rsid w:val="004977CD"/>
    <w:rsid w:val="004A3445"/>
    <w:rsid w:val="004A5444"/>
    <w:rsid w:val="004A6FA6"/>
    <w:rsid w:val="004C156F"/>
    <w:rsid w:val="004C72FF"/>
    <w:rsid w:val="004D0E4B"/>
    <w:rsid w:val="004D434A"/>
    <w:rsid w:val="004D4512"/>
    <w:rsid w:val="004E0DD1"/>
    <w:rsid w:val="004F633B"/>
    <w:rsid w:val="0050128C"/>
    <w:rsid w:val="005201EB"/>
    <w:rsid w:val="00522F35"/>
    <w:rsid w:val="005230EE"/>
    <w:rsid w:val="005259A1"/>
    <w:rsid w:val="00525A13"/>
    <w:rsid w:val="00533BD3"/>
    <w:rsid w:val="005350E1"/>
    <w:rsid w:val="005411BD"/>
    <w:rsid w:val="00567F27"/>
    <w:rsid w:val="00570144"/>
    <w:rsid w:val="005712BB"/>
    <w:rsid w:val="00584807"/>
    <w:rsid w:val="00587E86"/>
    <w:rsid w:val="00590C51"/>
    <w:rsid w:val="00590E9B"/>
    <w:rsid w:val="00592ED2"/>
    <w:rsid w:val="005A3C6C"/>
    <w:rsid w:val="005A6056"/>
    <w:rsid w:val="005A7F96"/>
    <w:rsid w:val="005B16C6"/>
    <w:rsid w:val="005B6EC8"/>
    <w:rsid w:val="005C0D09"/>
    <w:rsid w:val="005C2E98"/>
    <w:rsid w:val="005C410D"/>
    <w:rsid w:val="005C68B6"/>
    <w:rsid w:val="005D001B"/>
    <w:rsid w:val="005D4441"/>
    <w:rsid w:val="005D515C"/>
    <w:rsid w:val="005E2942"/>
    <w:rsid w:val="005E4B4F"/>
    <w:rsid w:val="005F11AC"/>
    <w:rsid w:val="005F24D9"/>
    <w:rsid w:val="005F331B"/>
    <w:rsid w:val="005F7BD4"/>
    <w:rsid w:val="00603407"/>
    <w:rsid w:val="0060512D"/>
    <w:rsid w:val="00613349"/>
    <w:rsid w:val="006202C0"/>
    <w:rsid w:val="006364DF"/>
    <w:rsid w:val="00646419"/>
    <w:rsid w:val="00646C52"/>
    <w:rsid w:val="006613AE"/>
    <w:rsid w:val="00665DB0"/>
    <w:rsid w:val="00672A04"/>
    <w:rsid w:val="00675699"/>
    <w:rsid w:val="00676CEE"/>
    <w:rsid w:val="006825D2"/>
    <w:rsid w:val="0068644C"/>
    <w:rsid w:val="00692147"/>
    <w:rsid w:val="00693FDB"/>
    <w:rsid w:val="006954AB"/>
    <w:rsid w:val="00697997"/>
    <w:rsid w:val="006A2D2C"/>
    <w:rsid w:val="006A3B44"/>
    <w:rsid w:val="006A4B50"/>
    <w:rsid w:val="006A635F"/>
    <w:rsid w:val="006B55AF"/>
    <w:rsid w:val="006B5884"/>
    <w:rsid w:val="006C3C7D"/>
    <w:rsid w:val="006C61B0"/>
    <w:rsid w:val="006D6EA1"/>
    <w:rsid w:val="006D757E"/>
    <w:rsid w:val="006E4A02"/>
    <w:rsid w:val="006E52C1"/>
    <w:rsid w:val="006E74A3"/>
    <w:rsid w:val="006F06A4"/>
    <w:rsid w:val="006F2C68"/>
    <w:rsid w:val="006F5E30"/>
    <w:rsid w:val="00702814"/>
    <w:rsid w:val="0071078D"/>
    <w:rsid w:val="00710A37"/>
    <w:rsid w:val="00710AAF"/>
    <w:rsid w:val="00714D76"/>
    <w:rsid w:val="00721987"/>
    <w:rsid w:val="0072234F"/>
    <w:rsid w:val="00723833"/>
    <w:rsid w:val="00727A51"/>
    <w:rsid w:val="0073525A"/>
    <w:rsid w:val="00737455"/>
    <w:rsid w:val="00737FF9"/>
    <w:rsid w:val="00740C3A"/>
    <w:rsid w:val="00740D94"/>
    <w:rsid w:val="007410CA"/>
    <w:rsid w:val="00743CA9"/>
    <w:rsid w:val="00745D04"/>
    <w:rsid w:val="00751ABE"/>
    <w:rsid w:val="00757CDA"/>
    <w:rsid w:val="007612D2"/>
    <w:rsid w:val="0077288A"/>
    <w:rsid w:val="00781FD5"/>
    <w:rsid w:val="00785FC0"/>
    <w:rsid w:val="007907F9"/>
    <w:rsid w:val="00790C36"/>
    <w:rsid w:val="007919FF"/>
    <w:rsid w:val="00794281"/>
    <w:rsid w:val="007A6B56"/>
    <w:rsid w:val="007B20A0"/>
    <w:rsid w:val="007C17CA"/>
    <w:rsid w:val="007C551A"/>
    <w:rsid w:val="007C7865"/>
    <w:rsid w:val="007D5E2E"/>
    <w:rsid w:val="007D66B1"/>
    <w:rsid w:val="007D6D87"/>
    <w:rsid w:val="007D73F6"/>
    <w:rsid w:val="007E5B04"/>
    <w:rsid w:val="007E6DE6"/>
    <w:rsid w:val="007F39A5"/>
    <w:rsid w:val="007F57B1"/>
    <w:rsid w:val="00805E4D"/>
    <w:rsid w:val="008070EE"/>
    <w:rsid w:val="00814E61"/>
    <w:rsid w:val="00822092"/>
    <w:rsid w:val="00823F34"/>
    <w:rsid w:val="00830FDE"/>
    <w:rsid w:val="00840FF0"/>
    <w:rsid w:val="008436D3"/>
    <w:rsid w:val="00844DDF"/>
    <w:rsid w:val="00845F4F"/>
    <w:rsid w:val="00851553"/>
    <w:rsid w:val="00852852"/>
    <w:rsid w:val="00854E1A"/>
    <w:rsid w:val="0086499A"/>
    <w:rsid w:val="00864C61"/>
    <w:rsid w:val="00865CA1"/>
    <w:rsid w:val="008A0245"/>
    <w:rsid w:val="008A2A54"/>
    <w:rsid w:val="008B13F9"/>
    <w:rsid w:val="008B2C41"/>
    <w:rsid w:val="008B4EBD"/>
    <w:rsid w:val="008C07D0"/>
    <w:rsid w:val="008D56B3"/>
    <w:rsid w:val="008D6ABE"/>
    <w:rsid w:val="008F484E"/>
    <w:rsid w:val="009015B1"/>
    <w:rsid w:val="00914BFC"/>
    <w:rsid w:val="009170B3"/>
    <w:rsid w:val="00925065"/>
    <w:rsid w:val="0093649A"/>
    <w:rsid w:val="00941B81"/>
    <w:rsid w:val="00942A78"/>
    <w:rsid w:val="009451B8"/>
    <w:rsid w:val="00946FE9"/>
    <w:rsid w:val="00962DE6"/>
    <w:rsid w:val="00964FC6"/>
    <w:rsid w:val="00972383"/>
    <w:rsid w:val="009731A1"/>
    <w:rsid w:val="00980698"/>
    <w:rsid w:val="00997BAC"/>
    <w:rsid w:val="009A0199"/>
    <w:rsid w:val="009B4ABC"/>
    <w:rsid w:val="009B6227"/>
    <w:rsid w:val="009B7650"/>
    <w:rsid w:val="009C587D"/>
    <w:rsid w:val="009C6971"/>
    <w:rsid w:val="009D023C"/>
    <w:rsid w:val="009E2419"/>
    <w:rsid w:val="009E3410"/>
    <w:rsid w:val="009F0C4C"/>
    <w:rsid w:val="009F557B"/>
    <w:rsid w:val="009F5799"/>
    <w:rsid w:val="009F654E"/>
    <w:rsid w:val="00A106D3"/>
    <w:rsid w:val="00A121A0"/>
    <w:rsid w:val="00A14FA9"/>
    <w:rsid w:val="00A1671D"/>
    <w:rsid w:val="00A22286"/>
    <w:rsid w:val="00A228AA"/>
    <w:rsid w:val="00A25A3F"/>
    <w:rsid w:val="00A27877"/>
    <w:rsid w:val="00A44E1D"/>
    <w:rsid w:val="00A55BF0"/>
    <w:rsid w:val="00A83A9B"/>
    <w:rsid w:val="00A861C0"/>
    <w:rsid w:val="00A8743A"/>
    <w:rsid w:val="00A90A29"/>
    <w:rsid w:val="00A944BC"/>
    <w:rsid w:val="00AA1D8D"/>
    <w:rsid w:val="00AA22EF"/>
    <w:rsid w:val="00AA633C"/>
    <w:rsid w:val="00AA6B99"/>
    <w:rsid w:val="00AB447D"/>
    <w:rsid w:val="00AB79C9"/>
    <w:rsid w:val="00AD1D77"/>
    <w:rsid w:val="00AD4E10"/>
    <w:rsid w:val="00AE2E79"/>
    <w:rsid w:val="00AE33B0"/>
    <w:rsid w:val="00AF3012"/>
    <w:rsid w:val="00AF5619"/>
    <w:rsid w:val="00B127C2"/>
    <w:rsid w:val="00B135F0"/>
    <w:rsid w:val="00B161A9"/>
    <w:rsid w:val="00B2467C"/>
    <w:rsid w:val="00B26791"/>
    <w:rsid w:val="00B329A5"/>
    <w:rsid w:val="00B3588B"/>
    <w:rsid w:val="00B404D2"/>
    <w:rsid w:val="00B4288C"/>
    <w:rsid w:val="00B439C1"/>
    <w:rsid w:val="00B46C47"/>
    <w:rsid w:val="00B47730"/>
    <w:rsid w:val="00B57047"/>
    <w:rsid w:val="00B91305"/>
    <w:rsid w:val="00B92A8E"/>
    <w:rsid w:val="00B93E46"/>
    <w:rsid w:val="00B95841"/>
    <w:rsid w:val="00BA0ED4"/>
    <w:rsid w:val="00BA2E15"/>
    <w:rsid w:val="00BB273A"/>
    <w:rsid w:val="00BB304C"/>
    <w:rsid w:val="00BC0CF1"/>
    <w:rsid w:val="00BC1ADC"/>
    <w:rsid w:val="00BF4033"/>
    <w:rsid w:val="00C00422"/>
    <w:rsid w:val="00C1143D"/>
    <w:rsid w:val="00C135FA"/>
    <w:rsid w:val="00C155D2"/>
    <w:rsid w:val="00C2334D"/>
    <w:rsid w:val="00C27E48"/>
    <w:rsid w:val="00C44F67"/>
    <w:rsid w:val="00C46282"/>
    <w:rsid w:val="00C63BFB"/>
    <w:rsid w:val="00C710F8"/>
    <w:rsid w:val="00C76B4C"/>
    <w:rsid w:val="00C805BC"/>
    <w:rsid w:val="00C817AA"/>
    <w:rsid w:val="00C81E64"/>
    <w:rsid w:val="00C82AC8"/>
    <w:rsid w:val="00C91B73"/>
    <w:rsid w:val="00C91D16"/>
    <w:rsid w:val="00C94197"/>
    <w:rsid w:val="00C97529"/>
    <w:rsid w:val="00CA16A8"/>
    <w:rsid w:val="00CA3D25"/>
    <w:rsid w:val="00CB0664"/>
    <w:rsid w:val="00CB33D8"/>
    <w:rsid w:val="00CC2309"/>
    <w:rsid w:val="00CC26E1"/>
    <w:rsid w:val="00CC4CDD"/>
    <w:rsid w:val="00CC5EE7"/>
    <w:rsid w:val="00CC7BF5"/>
    <w:rsid w:val="00CD3A46"/>
    <w:rsid w:val="00CE1941"/>
    <w:rsid w:val="00D001F2"/>
    <w:rsid w:val="00D0113B"/>
    <w:rsid w:val="00D02A70"/>
    <w:rsid w:val="00D03CDC"/>
    <w:rsid w:val="00D16AE7"/>
    <w:rsid w:val="00D16C2B"/>
    <w:rsid w:val="00D27305"/>
    <w:rsid w:val="00D40BC6"/>
    <w:rsid w:val="00D50271"/>
    <w:rsid w:val="00D518A4"/>
    <w:rsid w:val="00D546F8"/>
    <w:rsid w:val="00D55F26"/>
    <w:rsid w:val="00D567B3"/>
    <w:rsid w:val="00D56D3C"/>
    <w:rsid w:val="00D61E8F"/>
    <w:rsid w:val="00D80F21"/>
    <w:rsid w:val="00D81611"/>
    <w:rsid w:val="00D82AC8"/>
    <w:rsid w:val="00D90B86"/>
    <w:rsid w:val="00D91026"/>
    <w:rsid w:val="00D93746"/>
    <w:rsid w:val="00DA4466"/>
    <w:rsid w:val="00DA6D51"/>
    <w:rsid w:val="00DB53AB"/>
    <w:rsid w:val="00DB7B63"/>
    <w:rsid w:val="00DC1C75"/>
    <w:rsid w:val="00DD1C34"/>
    <w:rsid w:val="00DD3061"/>
    <w:rsid w:val="00DE733E"/>
    <w:rsid w:val="00DEB4BB"/>
    <w:rsid w:val="00DF3463"/>
    <w:rsid w:val="00E116D1"/>
    <w:rsid w:val="00E1560E"/>
    <w:rsid w:val="00E20D03"/>
    <w:rsid w:val="00E242A3"/>
    <w:rsid w:val="00E26893"/>
    <w:rsid w:val="00E31356"/>
    <w:rsid w:val="00E37740"/>
    <w:rsid w:val="00E3797C"/>
    <w:rsid w:val="00E447DB"/>
    <w:rsid w:val="00E46A69"/>
    <w:rsid w:val="00E51680"/>
    <w:rsid w:val="00E659FB"/>
    <w:rsid w:val="00E66D71"/>
    <w:rsid w:val="00E7429E"/>
    <w:rsid w:val="00E7451B"/>
    <w:rsid w:val="00E92880"/>
    <w:rsid w:val="00EA1A14"/>
    <w:rsid w:val="00EA2D4C"/>
    <w:rsid w:val="00EA44C8"/>
    <w:rsid w:val="00EA45C6"/>
    <w:rsid w:val="00EB011F"/>
    <w:rsid w:val="00EC4B12"/>
    <w:rsid w:val="00ED279A"/>
    <w:rsid w:val="00ED5A62"/>
    <w:rsid w:val="00EE067E"/>
    <w:rsid w:val="00EE2081"/>
    <w:rsid w:val="00EE2801"/>
    <w:rsid w:val="00EF0B97"/>
    <w:rsid w:val="00EF0C41"/>
    <w:rsid w:val="00EF5F7D"/>
    <w:rsid w:val="00EF77FC"/>
    <w:rsid w:val="00F0644F"/>
    <w:rsid w:val="00F07C41"/>
    <w:rsid w:val="00F22A89"/>
    <w:rsid w:val="00F41E66"/>
    <w:rsid w:val="00F55EDA"/>
    <w:rsid w:val="00F63EFB"/>
    <w:rsid w:val="00F64241"/>
    <w:rsid w:val="00F76192"/>
    <w:rsid w:val="00F8631F"/>
    <w:rsid w:val="00F9022A"/>
    <w:rsid w:val="00F90343"/>
    <w:rsid w:val="00F94EC2"/>
    <w:rsid w:val="00F978C8"/>
    <w:rsid w:val="00FA3EBF"/>
    <w:rsid w:val="00FC1EC1"/>
    <w:rsid w:val="00FC2007"/>
    <w:rsid w:val="00FC693F"/>
    <w:rsid w:val="00FC6E33"/>
    <w:rsid w:val="00FD3066"/>
    <w:rsid w:val="00FD7701"/>
    <w:rsid w:val="00FE3A71"/>
    <w:rsid w:val="00FE7643"/>
    <w:rsid w:val="00FF0D44"/>
    <w:rsid w:val="00FF5730"/>
    <w:rsid w:val="028B1F57"/>
    <w:rsid w:val="030F4210"/>
    <w:rsid w:val="03324E24"/>
    <w:rsid w:val="03F237CC"/>
    <w:rsid w:val="0557FE1F"/>
    <w:rsid w:val="0597C209"/>
    <w:rsid w:val="062D1CB2"/>
    <w:rsid w:val="0866142F"/>
    <w:rsid w:val="08983BCF"/>
    <w:rsid w:val="08ACBC2D"/>
    <w:rsid w:val="0950AFA2"/>
    <w:rsid w:val="09E43F7F"/>
    <w:rsid w:val="0ADDD67C"/>
    <w:rsid w:val="0C536D6D"/>
    <w:rsid w:val="0C574C33"/>
    <w:rsid w:val="0CB418D4"/>
    <w:rsid w:val="0D46BDF9"/>
    <w:rsid w:val="0DEFF815"/>
    <w:rsid w:val="0E6768AE"/>
    <w:rsid w:val="0EAB23EC"/>
    <w:rsid w:val="0EDA338C"/>
    <w:rsid w:val="102F2210"/>
    <w:rsid w:val="1134C810"/>
    <w:rsid w:val="11FC4F0E"/>
    <w:rsid w:val="1204745F"/>
    <w:rsid w:val="1387C2FF"/>
    <w:rsid w:val="14BE7730"/>
    <w:rsid w:val="1569C59F"/>
    <w:rsid w:val="1702A647"/>
    <w:rsid w:val="1802F917"/>
    <w:rsid w:val="1960E212"/>
    <w:rsid w:val="19E71B67"/>
    <w:rsid w:val="1A1CB5E7"/>
    <w:rsid w:val="1D736353"/>
    <w:rsid w:val="1D75413E"/>
    <w:rsid w:val="1EDAB918"/>
    <w:rsid w:val="1F5BECCB"/>
    <w:rsid w:val="1FB80A82"/>
    <w:rsid w:val="20EA739E"/>
    <w:rsid w:val="22AF879C"/>
    <w:rsid w:val="2436E8CB"/>
    <w:rsid w:val="247C6031"/>
    <w:rsid w:val="2537A633"/>
    <w:rsid w:val="260687CF"/>
    <w:rsid w:val="267D02D2"/>
    <w:rsid w:val="2727B115"/>
    <w:rsid w:val="274D1CDB"/>
    <w:rsid w:val="2989C6D2"/>
    <w:rsid w:val="2991A80E"/>
    <w:rsid w:val="299274CE"/>
    <w:rsid w:val="2B74A6F9"/>
    <w:rsid w:val="2BBF321E"/>
    <w:rsid w:val="2C316B2B"/>
    <w:rsid w:val="2CDAA444"/>
    <w:rsid w:val="2D04E915"/>
    <w:rsid w:val="3045F525"/>
    <w:rsid w:val="30F3CDE4"/>
    <w:rsid w:val="31836A75"/>
    <w:rsid w:val="3348684A"/>
    <w:rsid w:val="33CB8624"/>
    <w:rsid w:val="3485FA06"/>
    <w:rsid w:val="37F507CE"/>
    <w:rsid w:val="3AA1832C"/>
    <w:rsid w:val="3CC5C9B3"/>
    <w:rsid w:val="3D4804E1"/>
    <w:rsid w:val="3DA6BF4F"/>
    <w:rsid w:val="3E7E8317"/>
    <w:rsid w:val="40B3900B"/>
    <w:rsid w:val="43030547"/>
    <w:rsid w:val="435B1C40"/>
    <w:rsid w:val="438A3184"/>
    <w:rsid w:val="43ECA4E3"/>
    <w:rsid w:val="43EE3B34"/>
    <w:rsid w:val="43EF4D5A"/>
    <w:rsid w:val="44247390"/>
    <w:rsid w:val="443947F2"/>
    <w:rsid w:val="45C873B7"/>
    <w:rsid w:val="48A98C33"/>
    <w:rsid w:val="4A1231AF"/>
    <w:rsid w:val="4D76CE35"/>
    <w:rsid w:val="4EFBC73F"/>
    <w:rsid w:val="4FFAA9BB"/>
    <w:rsid w:val="5010813C"/>
    <w:rsid w:val="514F4EF9"/>
    <w:rsid w:val="52488F05"/>
    <w:rsid w:val="53214C9F"/>
    <w:rsid w:val="57BD4C31"/>
    <w:rsid w:val="5A56457C"/>
    <w:rsid w:val="5A9759C0"/>
    <w:rsid w:val="5B2C51A9"/>
    <w:rsid w:val="5C324364"/>
    <w:rsid w:val="5D42C766"/>
    <w:rsid w:val="5E283652"/>
    <w:rsid w:val="5FF76581"/>
    <w:rsid w:val="61093370"/>
    <w:rsid w:val="61432596"/>
    <w:rsid w:val="61F20A07"/>
    <w:rsid w:val="6330889C"/>
    <w:rsid w:val="63D67619"/>
    <w:rsid w:val="63D838F3"/>
    <w:rsid w:val="674876DC"/>
    <w:rsid w:val="68C9ACA8"/>
    <w:rsid w:val="69004DF5"/>
    <w:rsid w:val="698FEB64"/>
    <w:rsid w:val="6A295E38"/>
    <w:rsid w:val="6A7C591D"/>
    <w:rsid w:val="6B12A522"/>
    <w:rsid w:val="6C586FAE"/>
    <w:rsid w:val="6C5CA7B2"/>
    <w:rsid w:val="6D52D952"/>
    <w:rsid w:val="6D75E4BB"/>
    <w:rsid w:val="6E27D3E7"/>
    <w:rsid w:val="6EC9A3B3"/>
    <w:rsid w:val="6FD4BDDE"/>
    <w:rsid w:val="70805AF0"/>
    <w:rsid w:val="70805DEF"/>
    <w:rsid w:val="70F7D4CC"/>
    <w:rsid w:val="730251C5"/>
    <w:rsid w:val="73413AA5"/>
    <w:rsid w:val="746DACB2"/>
    <w:rsid w:val="74A9991E"/>
    <w:rsid w:val="74DF3F1B"/>
    <w:rsid w:val="763397B9"/>
    <w:rsid w:val="763872AC"/>
    <w:rsid w:val="78B548EE"/>
    <w:rsid w:val="7904EE29"/>
    <w:rsid w:val="7A814CF8"/>
    <w:rsid w:val="7B08DA39"/>
    <w:rsid w:val="7D740646"/>
    <w:rsid w:val="7D7FE2A8"/>
    <w:rsid w:val="7EE4870E"/>
    <w:rsid w:val="7F6F9164"/>
    <w:rsid w:val="7FDAEB43"/>
    <w:rsid w:val="7FDC17B9"/>
    <w:rsid w:val="7FE5C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947433DA-35F7-48BF-A06A-DE41E2075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</w:pPr>
    <w:rPr>
      <w:rFonts w:ascii="Aptos" w:hAnsi="Aptos"/>
      <w:sz w:val="20"/>
    </w:rPr>
  </w:style>
  <w:style w:type="paragraph" w:styleId="Overskrift1">
    <w:name w:val="heading 1"/>
    <w:basedOn w:val="Normal"/>
    <w:next w:val="Normal"/>
    <w:uiPriority w:val="9"/>
    <w:qFormat/>
    <w:rsid w:val="00FC69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1F4E78"/>
      <w:sz w:val="36"/>
      <w:szCs w:val="28"/>
    </w:rPr>
  </w:style>
  <w:style w:type="paragraph" w:styleId="Overskrift2">
    <w:name w:val="heading 2"/>
    <w:basedOn w:val="Normal"/>
    <w:next w:val="Normal"/>
    <w:uiPriority w:val="9"/>
    <w:unhideWhenUsed/>
    <w:qFormat/>
    <w:rsid w:val="00FC693F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color w:val="1F4E78"/>
      <w:sz w:val="28"/>
      <w:szCs w:val="26"/>
    </w:rPr>
  </w:style>
  <w:style w:type="paragraph" w:styleId="Overskrift3">
    <w:name w:val="heading 3"/>
    <w:basedOn w:val="Normal"/>
    <w:next w:val="Normal"/>
    <w:uiPriority w:val="9"/>
    <w:unhideWhenUsed/>
    <w:qFormat/>
    <w:rsid w:val="00FC693F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2E75B6"/>
      <w:sz w:val="22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INNH1">
    <w:name w:val="toc 1"/>
    <w:basedOn w:val="Normal"/>
    <w:next w:val="Normal"/>
    <w:autoRedefine/>
    <w:uiPriority w:val="39"/>
    <w:unhideWhenUsed/>
    <w:rsid w:val="00A167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167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A1671D"/>
    <w:rPr>
      <w:color w:val="0000FF" w:themeColor="hyperlink"/>
      <w:u w:val="single"/>
    </w:rPr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11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C693F"/>
    <w:pPr>
      <w:outlineLvl w:val="9"/>
    </w:pPr>
  </w:style>
  <w:style w:type="table" w:styleId="Tabellrutenett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opptekstTegn">
    <w:name w:val="Topptekst Tegn"/>
    <w:basedOn w:val="Standardskriftforavsnitt"/>
    <w:uiPriority w:val="99"/>
    <w:rsid w:val="00175481"/>
  </w:style>
  <w:style w:type="character" w:customStyle="1" w:styleId="BunntekstTegn">
    <w:name w:val="Bunntekst Tegn"/>
    <w:basedOn w:val="Standardskriftforavsnitt"/>
    <w:uiPriority w:val="99"/>
    <w:rsid w:val="00175481"/>
  </w:style>
  <w:style w:type="character" w:customStyle="1" w:styleId="Overskrift1Tegn">
    <w:name w:val="Overskrift 1 Tegn"/>
    <w:basedOn w:val="Standardskriftforavsnitt"/>
    <w:uiPriority w:val="9"/>
    <w:rsid w:val="001754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uiPriority w:val="9"/>
    <w:rsid w:val="001754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uiPriority w:val="9"/>
    <w:rsid w:val="001754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telTegn">
    <w:name w:val="Tittel Tegn"/>
    <w:basedOn w:val="Standardskriftforavsnitt"/>
    <w:uiPriority w:val="10"/>
    <w:rsid w:val="001754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UndertittelTegn">
    <w:name w:val="Undertittel Tegn"/>
    <w:basedOn w:val="Standardskriftforavsnitt"/>
    <w:uiPriority w:val="11"/>
    <w:rsid w:val="001754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rdtekstTegn">
    <w:name w:val="Brødtekst Tegn"/>
    <w:basedOn w:val="Standardskriftforavsnitt"/>
    <w:uiPriority w:val="99"/>
    <w:rsid w:val="00175481"/>
  </w:style>
  <w:style w:type="character" w:customStyle="1" w:styleId="Brdtekst2Tegn">
    <w:name w:val="Brødtekst 2 Tegn"/>
    <w:basedOn w:val="Standardskriftforavsnitt"/>
    <w:uiPriority w:val="99"/>
    <w:rsid w:val="00175481"/>
  </w:style>
  <w:style w:type="character" w:customStyle="1" w:styleId="Brdtekst3Tegn">
    <w:name w:val="Brødtekst 3 Tegn"/>
    <w:basedOn w:val="Standardskriftforavsnitt"/>
    <w:uiPriority w:val="99"/>
    <w:rsid w:val="00175481"/>
    <w:rPr>
      <w:sz w:val="16"/>
      <w:szCs w:val="16"/>
    </w:rPr>
  </w:style>
  <w:style w:type="character" w:customStyle="1" w:styleId="MakrotekstTegn">
    <w:name w:val="Makrotekst Tegn"/>
    <w:basedOn w:val="Standardskriftforavsnitt"/>
    <w:uiPriority w:val="99"/>
    <w:rsid w:val="00175481"/>
    <w:rPr>
      <w:rFonts w:ascii="Courier" w:hAnsi="Courier"/>
      <w:sz w:val="20"/>
      <w:szCs w:val="20"/>
    </w:rPr>
  </w:style>
  <w:style w:type="character" w:customStyle="1" w:styleId="SitatTegn">
    <w:name w:val="Sitat Tegn"/>
    <w:basedOn w:val="Standardskriftforavsnitt"/>
    <w:uiPriority w:val="29"/>
    <w:rsid w:val="00175481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uiPriority w:val="9"/>
    <w:semiHidden/>
    <w:rsid w:val="001754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uiPriority w:val="9"/>
    <w:semiHidden/>
    <w:rsid w:val="001754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uiPriority w:val="9"/>
    <w:semiHidden/>
    <w:rsid w:val="001754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uiPriority w:val="9"/>
    <w:semiHidden/>
    <w:rsid w:val="001754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uiPriority w:val="9"/>
    <w:semiHidden/>
    <w:rsid w:val="0017548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uiPriority w:val="9"/>
    <w:semiHidden/>
    <w:rsid w:val="001754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erktsitatTegn">
    <w:name w:val="Sterkt sitat Tegn"/>
    <w:basedOn w:val="Standardskriftforavsnitt"/>
    <w:uiPriority w:val="30"/>
    <w:rsid w:val="00175481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3E098E351DF4DB1F010FC5AE7E52E" ma:contentTypeVersion="3" ma:contentTypeDescription="Opprett et nytt dokument." ma:contentTypeScope="" ma:versionID="317bd1471fe8c8984658b3bbbdd5f699">
  <xsd:schema xmlns:xsd="http://www.w3.org/2001/XMLSchema" xmlns:xs="http://www.w3.org/2001/XMLSchema" xmlns:p="http://schemas.microsoft.com/office/2006/metadata/properties" xmlns:ns2="9de8a425-4d91-48d1-ab2c-62b1c87a93d8" targetNamespace="http://schemas.microsoft.com/office/2006/metadata/properties" ma:root="true" ma:fieldsID="b4bddb8681948b887e0f8f439c54df27" ns2:_="">
    <xsd:import namespace="9de8a425-4d91-48d1-ab2c-62b1c87a9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8a425-4d91-48d1-ab2c-62b1c87a9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33C294-C885-43CE-AF38-0BDAB4E44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F6042A-44DC-471C-A6EB-F502AE5D5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8a425-4d91-48d1-ab2c-62b1c87a9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73F03E-B5BD-4819-9570-614C02D4D9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1FEC9F-99C3-432D-9250-4538B3C39A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1904</Words>
  <Characters>12494</Characters>
  <Application>Microsoft Office Word</Application>
  <DocSecurity>0</DocSecurity>
  <Lines>832</Lines>
  <Paragraphs>464</Paragraphs>
  <ScaleCrop>false</ScaleCrop>
  <Manager/>
  <Company/>
  <LinksUpToDate>false</LinksUpToDate>
  <CharactersWithSpaces>13934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Kundens kravspesifikasjon - digital turnusgenerator</dc:title>
  <dc:subject>Asker kommune</dc:subject>
  <dc:creator>Jens Finsrud</dc:creator>
  <cp:keywords>turnusgenerator, kravspesifikasjon, SSA-L</cp:keywords>
  <dc:description>generated by python-docx</dc:description>
  <cp:lastModifiedBy>Tommy Hestem</cp:lastModifiedBy>
  <cp:revision>13</cp:revision>
  <dcterms:created xsi:type="dcterms:W3CDTF">2026-09-11T10:51:00Z</dcterms:created>
  <dcterms:modified xsi:type="dcterms:W3CDTF">2026-09-15T11:59:00Z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0x010100B8D3E098E351DF4DB1F010FC5AE7E52E</vt:lpwstr>
  </property>
  <property fmtid="{D5CDD505-2E9C-101B-9397-08002B2CF9AE}" pid="3" name="docLang">
    <vt:lpwstr>nb</vt:lpwstr>
  </property>
</Properties>
</file>